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305DF" w:rsidRDefault="005305DF" w:rsidP="005305DF">
      <w:pPr>
        <w:jc w:val="both"/>
        <w:rPr>
          <w:rStyle w:val="2"/>
        </w:rPr>
      </w:pPr>
      <w:r>
        <w:rPr>
          <w:noProof/>
        </w:rPr>
        <w:drawing>
          <wp:inline distT="0" distB="0" distL="0" distR="0" wp14:anchorId="628F3AD3" wp14:editId="7EB36386">
            <wp:extent cx="5940425" cy="8416687"/>
            <wp:effectExtent l="0" t="0" r="3175" b="3810"/>
            <wp:docPr id="1" name="image1.jpeg"/>
            <wp:cNvGraphicFramePr/>
            <a:graphic xmlns:a="http://schemas.openxmlformats.org/drawingml/2006/main">
              <a:graphicData uri="http://schemas.openxmlformats.org/drawingml/2006/picture">
                <pic:pic xmlns:pic="http://schemas.openxmlformats.org/drawingml/2006/picture">
                  <pic:nvPicPr>
                    <pic:cNvPr id="1" name="image1.jpeg"/>
                    <pic:cNvPicPr/>
                  </pic:nvPicPr>
                  <pic:blipFill>
                    <a:blip r:embed="rId6" cstate="print"/>
                    <a:stretch>
                      <a:fillRect/>
                    </a:stretch>
                  </pic:blipFill>
                  <pic:spPr>
                    <a:xfrm>
                      <a:off x="0" y="0"/>
                      <a:ext cx="5940425" cy="8416687"/>
                    </a:xfrm>
                    <a:prstGeom prst="rect">
                      <a:avLst/>
                    </a:prstGeom>
                  </pic:spPr>
                </pic:pic>
              </a:graphicData>
            </a:graphic>
          </wp:inline>
        </w:drawing>
      </w:r>
    </w:p>
    <w:p w:rsidR="005305DF" w:rsidRDefault="005305DF" w:rsidP="005305DF">
      <w:pPr>
        <w:jc w:val="both"/>
        <w:rPr>
          <w:rStyle w:val="2"/>
        </w:rPr>
      </w:pPr>
    </w:p>
    <w:p w:rsidR="005305DF" w:rsidRDefault="005305DF" w:rsidP="005305DF">
      <w:pPr>
        <w:jc w:val="both"/>
        <w:rPr>
          <w:rStyle w:val="2"/>
        </w:rPr>
      </w:pPr>
    </w:p>
    <w:p w:rsidR="005305DF" w:rsidRDefault="005305DF" w:rsidP="005305DF">
      <w:pPr>
        <w:jc w:val="both"/>
        <w:rPr>
          <w:rStyle w:val="2"/>
        </w:rPr>
      </w:pPr>
    </w:p>
    <w:p w:rsidR="005305DF" w:rsidRDefault="005305DF" w:rsidP="005305DF">
      <w:pPr>
        <w:jc w:val="both"/>
        <w:rPr>
          <w:rStyle w:val="2"/>
        </w:rPr>
      </w:pPr>
      <w:bookmarkStart w:id="0" w:name="_GoBack"/>
      <w:bookmarkEnd w:id="0"/>
    </w:p>
    <w:p w:rsidR="007C612A" w:rsidRPr="0084055E" w:rsidRDefault="007C612A" w:rsidP="005305DF">
      <w:pPr>
        <w:pStyle w:val="21"/>
        <w:numPr>
          <w:ilvl w:val="1"/>
          <w:numId w:val="8"/>
        </w:numPr>
        <w:shd w:val="clear" w:color="auto" w:fill="auto"/>
        <w:tabs>
          <w:tab w:val="left" w:pos="471"/>
        </w:tabs>
        <w:jc w:val="both"/>
        <w:rPr>
          <w:rStyle w:val="2"/>
        </w:rPr>
      </w:pPr>
      <w:r w:rsidRPr="005305DF">
        <w:rPr>
          <w:rStyle w:val="2"/>
          <w:color w:val="000000"/>
        </w:rPr>
        <w:lastRenderedPageBreak/>
        <w:t>Все, что осталось неурегулированным Положением, регулируется законодательными актами о рабочем времени педагогических работников.</w:t>
      </w:r>
    </w:p>
    <w:p w:rsidR="007C612A" w:rsidRDefault="007C612A" w:rsidP="007C612A">
      <w:pPr>
        <w:pStyle w:val="21"/>
        <w:shd w:val="clear" w:color="auto" w:fill="auto"/>
        <w:tabs>
          <w:tab w:val="left" w:pos="471"/>
        </w:tabs>
        <w:ind w:firstLine="709"/>
        <w:jc w:val="both"/>
      </w:pPr>
    </w:p>
    <w:p w:rsidR="007C612A" w:rsidRPr="0084055E" w:rsidRDefault="007C612A" w:rsidP="005305DF">
      <w:pPr>
        <w:pStyle w:val="11"/>
        <w:keepNext/>
        <w:keepLines/>
        <w:numPr>
          <w:ilvl w:val="0"/>
          <w:numId w:val="8"/>
        </w:numPr>
        <w:shd w:val="clear" w:color="auto" w:fill="auto"/>
        <w:tabs>
          <w:tab w:val="left" w:pos="683"/>
        </w:tabs>
        <w:spacing w:after="0" w:line="274" w:lineRule="exact"/>
        <w:jc w:val="center"/>
        <w:rPr>
          <w:rStyle w:val="1"/>
          <w:b/>
          <w:bCs/>
        </w:rPr>
      </w:pPr>
      <w:bookmarkStart w:id="1" w:name="bookmark1"/>
      <w:r>
        <w:rPr>
          <w:rStyle w:val="1"/>
          <w:b/>
          <w:bCs/>
          <w:color w:val="000000"/>
        </w:rPr>
        <w:t>Структура рабочего времени педагогических работников</w:t>
      </w:r>
      <w:bookmarkEnd w:id="1"/>
    </w:p>
    <w:p w:rsidR="007C612A" w:rsidRDefault="007C612A" w:rsidP="007C612A">
      <w:pPr>
        <w:pStyle w:val="11"/>
        <w:keepNext/>
        <w:keepLines/>
        <w:shd w:val="clear" w:color="auto" w:fill="auto"/>
        <w:tabs>
          <w:tab w:val="left" w:pos="683"/>
        </w:tabs>
        <w:spacing w:after="0" w:line="274" w:lineRule="exact"/>
        <w:ind w:firstLine="709"/>
      </w:pPr>
    </w:p>
    <w:p w:rsidR="007C612A" w:rsidRDefault="007C612A" w:rsidP="005305DF">
      <w:pPr>
        <w:pStyle w:val="21"/>
        <w:numPr>
          <w:ilvl w:val="1"/>
          <w:numId w:val="9"/>
        </w:numPr>
        <w:shd w:val="clear" w:color="auto" w:fill="auto"/>
        <w:tabs>
          <w:tab w:val="left" w:pos="457"/>
        </w:tabs>
        <w:jc w:val="both"/>
      </w:pPr>
      <w:proofErr w:type="gramStart"/>
      <w:r>
        <w:rPr>
          <w:rStyle w:val="2"/>
          <w:color w:val="000000"/>
        </w:rPr>
        <w:t xml:space="preserve">В рабочее время педагогических работников в зависимости от занимаемой должности включается учебная (преподавательская), воспитательная работа, индивидуальная работа с воспитанниками, научная, творческая и исследовательская работа, а также другая педагогическая работа, предусмотренная квалификационными характеристиками по должностям, трудовыми (должностными) обязанностями и индивидуальным планом, методическая, подготовительная, организационная, диагностическая работа, работа по ведению мониторинга, работа, предусмотренная планами воспитательных, </w:t>
      </w:r>
      <w:proofErr w:type="spellStart"/>
      <w:r>
        <w:rPr>
          <w:rStyle w:val="2"/>
          <w:color w:val="000000"/>
        </w:rPr>
        <w:t>физкультурно</w:t>
      </w:r>
      <w:r>
        <w:rPr>
          <w:rStyle w:val="2"/>
          <w:color w:val="000000"/>
        </w:rPr>
        <w:softHyphen/>
        <w:t>оздоровительных</w:t>
      </w:r>
      <w:proofErr w:type="spellEnd"/>
      <w:r>
        <w:rPr>
          <w:rStyle w:val="2"/>
          <w:color w:val="000000"/>
        </w:rPr>
        <w:t>, спортивных, творческих и иных мероприятий, проводимых</w:t>
      </w:r>
      <w:proofErr w:type="gramEnd"/>
      <w:r>
        <w:rPr>
          <w:rStyle w:val="2"/>
          <w:color w:val="000000"/>
        </w:rPr>
        <w:t xml:space="preserve"> с воспитанниками.</w:t>
      </w:r>
    </w:p>
    <w:p w:rsidR="007C612A" w:rsidRDefault="007C612A" w:rsidP="005305DF">
      <w:pPr>
        <w:pStyle w:val="21"/>
        <w:numPr>
          <w:ilvl w:val="1"/>
          <w:numId w:val="9"/>
        </w:numPr>
        <w:shd w:val="clear" w:color="auto" w:fill="auto"/>
        <w:tabs>
          <w:tab w:val="left" w:pos="457"/>
        </w:tabs>
        <w:spacing w:line="269" w:lineRule="exact"/>
        <w:jc w:val="left"/>
      </w:pPr>
      <w:r>
        <w:rPr>
          <w:rStyle w:val="2"/>
          <w:color w:val="000000"/>
        </w:rPr>
        <w:t>Конкретные трудовые (должностные) обязанности педагогических работников определяются их трудовыми договорами и должностными инструкциями.</w:t>
      </w:r>
    </w:p>
    <w:p w:rsidR="007C612A" w:rsidRDefault="007C612A" w:rsidP="005305DF">
      <w:pPr>
        <w:pStyle w:val="21"/>
        <w:numPr>
          <w:ilvl w:val="1"/>
          <w:numId w:val="9"/>
        </w:numPr>
        <w:shd w:val="clear" w:color="auto" w:fill="auto"/>
        <w:tabs>
          <w:tab w:val="left" w:pos="481"/>
        </w:tabs>
        <w:spacing w:line="269" w:lineRule="exact"/>
        <w:jc w:val="both"/>
      </w:pPr>
      <w:r>
        <w:rPr>
          <w:rStyle w:val="2"/>
          <w:color w:val="000000"/>
        </w:rPr>
        <w:t>Выполнение основных работ всеми категориями педагогических работников характеризуется наличием установленных норм содержания деятельности и норм времени на ее осуществление, установленных в должностных инструкциях Учреждения, оплачивается из базовой части оплаты труда работников образовательной организации в качестве должностного оклада</w:t>
      </w:r>
    </w:p>
    <w:p w:rsidR="007C612A" w:rsidRDefault="007C612A" w:rsidP="007C612A">
      <w:pPr>
        <w:pStyle w:val="21"/>
        <w:numPr>
          <w:ilvl w:val="0"/>
          <w:numId w:val="3"/>
        </w:numPr>
        <w:shd w:val="clear" w:color="auto" w:fill="auto"/>
        <w:tabs>
          <w:tab w:val="left" w:pos="481"/>
        </w:tabs>
        <w:spacing w:line="269" w:lineRule="exact"/>
        <w:ind w:firstLine="0"/>
        <w:jc w:val="both"/>
      </w:pPr>
      <w:r>
        <w:rPr>
          <w:rStyle w:val="2"/>
          <w:color w:val="000000"/>
        </w:rPr>
        <w:t>Продолжительность рабочего времени (норма часов педагогической работы за ставку заработной платы) для педагогических работников устанавливается исходя из сокращенной продолжительности рабочего времени не более 36 часов в неделю.</w:t>
      </w:r>
    </w:p>
    <w:p w:rsidR="007C612A" w:rsidRDefault="007C612A" w:rsidP="007C612A">
      <w:pPr>
        <w:pStyle w:val="21"/>
        <w:shd w:val="clear" w:color="auto" w:fill="auto"/>
        <w:spacing w:line="269" w:lineRule="exact"/>
        <w:ind w:firstLine="580"/>
        <w:jc w:val="both"/>
      </w:pPr>
      <w:proofErr w:type="gramStart"/>
      <w:r>
        <w:rPr>
          <w:rStyle w:val="2"/>
          <w:color w:val="000000"/>
        </w:rPr>
        <w:t xml:space="preserve">Режим 36-часовой рабочей недели воспитателям обеспечивается путем одновременной ежедневной работы двух воспитателей в </w:t>
      </w:r>
      <w:r w:rsidRPr="000B6280">
        <w:rPr>
          <w:rStyle w:val="2"/>
          <w:color w:val="000000"/>
        </w:rPr>
        <w:t>течение 7</w:t>
      </w:r>
      <w:r>
        <w:rPr>
          <w:rStyle w:val="2"/>
          <w:color w:val="000000"/>
        </w:rPr>
        <w:t xml:space="preserve">  </w:t>
      </w:r>
      <w:r w:rsidRPr="000B6280">
        <w:rPr>
          <w:rStyle w:val="2"/>
          <w:color w:val="000000"/>
        </w:rPr>
        <w:t xml:space="preserve"> часов </w:t>
      </w:r>
      <w:r>
        <w:rPr>
          <w:rStyle w:val="2"/>
          <w:color w:val="000000"/>
        </w:rPr>
        <w:t>12</w:t>
      </w:r>
      <w:r w:rsidRPr="000B6280">
        <w:rPr>
          <w:rStyle w:val="2"/>
          <w:color w:val="000000"/>
        </w:rPr>
        <w:t xml:space="preserve"> минут</w:t>
      </w:r>
      <w:r>
        <w:rPr>
          <w:rStyle w:val="2"/>
          <w:color w:val="000000"/>
        </w:rPr>
        <w:t xml:space="preserve"> одного воспитателя 1 часа 48 минут второго воспитателя либо замены каждым воспитателем в течение этого времени отсутствующих воспитателей по болезни и другим причинам, выполнения работы по изготовлению учебно-наглядных пособий, методической и другой работы, регулируемой Правилами внутреннего трудового распорядка Учреждения и иными локальными</w:t>
      </w:r>
      <w:proofErr w:type="gramEnd"/>
      <w:r>
        <w:rPr>
          <w:rStyle w:val="2"/>
          <w:color w:val="000000"/>
        </w:rPr>
        <w:t xml:space="preserve"> нормативными актами.</w:t>
      </w:r>
    </w:p>
    <w:p w:rsidR="007C612A" w:rsidRDefault="007C612A" w:rsidP="007C612A">
      <w:pPr>
        <w:pStyle w:val="21"/>
        <w:numPr>
          <w:ilvl w:val="0"/>
          <w:numId w:val="3"/>
        </w:numPr>
        <w:shd w:val="clear" w:color="auto" w:fill="auto"/>
        <w:tabs>
          <w:tab w:val="left" w:pos="481"/>
        </w:tabs>
        <w:spacing w:line="278" w:lineRule="exact"/>
        <w:ind w:firstLine="0"/>
        <w:jc w:val="both"/>
      </w:pPr>
      <w:r>
        <w:rPr>
          <w:rStyle w:val="2"/>
          <w:color w:val="000000"/>
        </w:rPr>
        <w:t>Педагогическим работникам в зависимости от должности и (или) специальности с учётом особенностей их труда устанавливается:</w:t>
      </w:r>
    </w:p>
    <w:p w:rsidR="007C612A" w:rsidRDefault="007C612A" w:rsidP="007C612A">
      <w:pPr>
        <w:pStyle w:val="21"/>
        <w:shd w:val="clear" w:color="auto" w:fill="auto"/>
        <w:spacing w:line="278" w:lineRule="exact"/>
        <w:ind w:firstLine="0"/>
        <w:jc w:val="both"/>
      </w:pPr>
      <w:r>
        <w:rPr>
          <w:rStyle w:val="20"/>
          <w:color w:val="000000"/>
        </w:rPr>
        <w:t xml:space="preserve">36 часов в неделю: </w:t>
      </w:r>
      <w:r>
        <w:rPr>
          <w:rStyle w:val="2"/>
          <w:color w:val="000000"/>
        </w:rPr>
        <w:t>воспитателям</w:t>
      </w:r>
      <w:r w:rsidRPr="00016FFA">
        <w:rPr>
          <w:color w:val="000000"/>
        </w:rPr>
        <w:t xml:space="preserve">. </w:t>
      </w:r>
    </w:p>
    <w:p w:rsidR="007C612A" w:rsidRDefault="007C612A" w:rsidP="007C612A">
      <w:pPr>
        <w:pStyle w:val="21"/>
        <w:numPr>
          <w:ilvl w:val="0"/>
          <w:numId w:val="3"/>
        </w:numPr>
        <w:shd w:val="clear" w:color="auto" w:fill="auto"/>
        <w:tabs>
          <w:tab w:val="left" w:pos="481"/>
        </w:tabs>
        <w:ind w:firstLine="709"/>
        <w:jc w:val="both"/>
      </w:pPr>
      <w:r>
        <w:rPr>
          <w:rStyle w:val="2"/>
          <w:color w:val="000000"/>
        </w:rPr>
        <w:t>Продолжительность рабочего времени (норма педагогической работы за ставку заработной платы) для педагогических работников устанавливается исходя из сокращенной продолжительности рабочего времени не более 36 часов в неделю: не менее 30 часов в неделю воспитатель работает на группе, в течение 6 часов выполняет другую педагогическую нагрузку.</w:t>
      </w:r>
    </w:p>
    <w:p w:rsidR="007C612A" w:rsidRDefault="007C612A" w:rsidP="007C612A">
      <w:pPr>
        <w:pStyle w:val="21"/>
        <w:numPr>
          <w:ilvl w:val="0"/>
          <w:numId w:val="3"/>
        </w:numPr>
        <w:shd w:val="clear" w:color="auto" w:fill="auto"/>
        <w:tabs>
          <w:tab w:val="left" w:pos="481"/>
        </w:tabs>
        <w:ind w:firstLine="709"/>
        <w:jc w:val="both"/>
      </w:pPr>
      <w:r>
        <w:rPr>
          <w:rStyle w:val="2"/>
          <w:color w:val="000000"/>
        </w:rPr>
        <w:t xml:space="preserve">Выполнение педагогической работы регулируется расписанием учебных занятий, составляемым с учетом педагогической целесообразности, соблюдения </w:t>
      </w:r>
      <w:proofErr w:type="spellStart"/>
      <w:r>
        <w:rPr>
          <w:rStyle w:val="2"/>
          <w:color w:val="000000"/>
        </w:rPr>
        <w:t>санитарно</w:t>
      </w:r>
      <w:r>
        <w:rPr>
          <w:rStyle w:val="2"/>
          <w:color w:val="000000"/>
        </w:rPr>
        <w:softHyphen/>
        <w:t>гигиенических</w:t>
      </w:r>
      <w:proofErr w:type="spellEnd"/>
      <w:r>
        <w:rPr>
          <w:rStyle w:val="2"/>
          <w:color w:val="000000"/>
        </w:rPr>
        <w:t xml:space="preserve"> норм и рационального использования времени педагога, которое утверждается заведующим Учреждением.</w:t>
      </w:r>
    </w:p>
    <w:p w:rsidR="007C612A" w:rsidRDefault="007C612A" w:rsidP="007C612A">
      <w:pPr>
        <w:pStyle w:val="21"/>
        <w:numPr>
          <w:ilvl w:val="0"/>
          <w:numId w:val="3"/>
        </w:numPr>
        <w:shd w:val="clear" w:color="auto" w:fill="auto"/>
        <w:tabs>
          <w:tab w:val="left" w:pos="486"/>
        </w:tabs>
        <w:spacing w:line="269" w:lineRule="exact"/>
        <w:ind w:firstLine="709"/>
        <w:jc w:val="both"/>
      </w:pPr>
      <w:r>
        <w:rPr>
          <w:rStyle w:val="2"/>
          <w:color w:val="000000"/>
        </w:rPr>
        <w:t>За педагогическую работу, выполняемую с согласия педагогических работников сверх установленной нормы часов за ставку заработной платы, производится дополнительная оплата соответственно получаемой ставке заработной платы в одинарном размере.</w:t>
      </w:r>
    </w:p>
    <w:p w:rsidR="007C612A" w:rsidRDefault="007C612A" w:rsidP="007C612A">
      <w:pPr>
        <w:pStyle w:val="21"/>
        <w:numPr>
          <w:ilvl w:val="0"/>
          <w:numId w:val="3"/>
        </w:numPr>
        <w:shd w:val="clear" w:color="auto" w:fill="auto"/>
        <w:tabs>
          <w:tab w:val="left" w:pos="481"/>
        </w:tabs>
        <w:ind w:firstLine="709"/>
        <w:jc w:val="both"/>
      </w:pPr>
      <w:proofErr w:type="gramStart"/>
      <w:r>
        <w:rPr>
          <w:rStyle w:val="2"/>
          <w:color w:val="000000"/>
        </w:rPr>
        <w:t>Режим рабочего времени педагогических работников, которым не может быть обеспечена полная учебная нагрузка и гарантируется выплата ставки заработной платы в полном размере в случаях, предусмотренных приказом Министерства образования и науки РФ 22.12.2014 №</w:t>
      </w:r>
      <w:r w:rsidRPr="0084055E">
        <w:rPr>
          <w:rStyle w:val="2"/>
          <w:color w:val="000000"/>
        </w:rPr>
        <w:t xml:space="preserve"> </w:t>
      </w:r>
      <w:r>
        <w:rPr>
          <w:rStyle w:val="2"/>
          <w:color w:val="000000"/>
        </w:rPr>
        <w:t>1601 (ред. от 13.05.2019) «О продолжительности рабочего времени (нормах часов педагогической работы за ставку заработной платы) педагогических работников и о порядке определения учебной нагрузки педагогических работников, оговариваемой в</w:t>
      </w:r>
      <w:proofErr w:type="gramEnd"/>
      <w:r>
        <w:rPr>
          <w:rStyle w:val="2"/>
          <w:color w:val="000000"/>
        </w:rPr>
        <w:t xml:space="preserve"> трудовом </w:t>
      </w:r>
      <w:proofErr w:type="gramStart"/>
      <w:r>
        <w:rPr>
          <w:rStyle w:val="2"/>
          <w:color w:val="000000"/>
        </w:rPr>
        <w:t>договоре</w:t>
      </w:r>
      <w:proofErr w:type="gramEnd"/>
      <w:r>
        <w:rPr>
          <w:rStyle w:val="2"/>
          <w:color w:val="000000"/>
        </w:rPr>
        <w:t>» (Зарегистрировано в Минюсте России 25.02.2015 №</w:t>
      </w:r>
      <w:r w:rsidRPr="0084055E">
        <w:rPr>
          <w:rStyle w:val="2"/>
          <w:color w:val="000000"/>
        </w:rPr>
        <w:t xml:space="preserve"> </w:t>
      </w:r>
      <w:r>
        <w:rPr>
          <w:rStyle w:val="2"/>
          <w:color w:val="000000"/>
        </w:rPr>
        <w:t>36204)</w:t>
      </w:r>
    </w:p>
    <w:p w:rsidR="007C612A" w:rsidRDefault="007C612A" w:rsidP="007C612A">
      <w:pPr>
        <w:pStyle w:val="21"/>
        <w:numPr>
          <w:ilvl w:val="0"/>
          <w:numId w:val="3"/>
        </w:numPr>
        <w:shd w:val="clear" w:color="auto" w:fill="auto"/>
        <w:tabs>
          <w:tab w:val="left" w:pos="471"/>
        </w:tabs>
        <w:ind w:firstLine="709"/>
        <w:jc w:val="both"/>
      </w:pPr>
      <w:r>
        <w:rPr>
          <w:rStyle w:val="2"/>
          <w:color w:val="000000"/>
        </w:rPr>
        <w:t xml:space="preserve">Конкретная продолжительность учебных занятий, а также перерывов (перемен) </w:t>
      </w:r>
      <w:r>
        <w:rPr>
          <w:rStyle w:val="2"/>
          <w:color w:val="000000"/>
        </w:rPr>
        <w:lastRenderedPageBreak/>
        <w:t>между ними предусматривается с учетом соответствующих санитарно-эпидемиологических правил и нормативов (СанПиН), утвержденных в установленном порядке. Выполнение преподавательской работы регулируется расписанием учебных занятий.</w:t>
      </w:r>
    </w:p>
    <w:p w:rsidR="007C612A" w:rsidRDefault="007C612A" w:rsidP="007C612A">
      <w:pPr>
        <w:pStyle w:val="21"/>
        <w:numPr>
          <w:ilvl w:val="0"/>
          <w:numId w:val="3"/>
        </w:numPr>
        <w:shd w:val="clear" w:color="auto" w:fill="auto"/>
        <w:tabs>
          <w:tab w:val="left" w:pos="481"/>
        </w:tabs>
        <w:ind w:firstLine="709"/>
        <w:jc w:val="both"/>
      </w:pPr>
      <w:r>
        <w:rPr>
          <w:rStyle w:val="2"/>
          <w:color w:val="000000"/>
        </w:rPr>
        <w:t>Должностной оклад, оплачиваемый из базовой части фонда оплаты труда, учитывает также другую педагогическую работу педагогического работника, требующую затрат рабочего времени, не конкретизированную по количеству часов, но вытекающую из его должностных обязанностей, Устава Учреждения, Коллективного договора, Правил внутреннего трудового распорядка и иных локальных нормативных актов Учреждения:</w:t>
      </w:r>
    </w:p>
    <w:p w:rsidR="009B5847" w:rsidRDefault="007C612A" w:rsidP="007C612A">
      <w:pPr>
        <w:rPr>
          <w:rStyle w:val="2"/>
        </w:rPr>
      </w:pPr>
      <w:r>
        <w:rPr>
          <w:rStyle w:val="2"/>
        </w:rPr>
        <w:t>Выполнение обязанностей, связанных со своевременным ведением документов планирования и диагностики достижения целей педагогической деятельности;</w:t>
      </w:r>
    </w:p>
    <w:p w:rsidR="007C612A" w:rsidRPr="007C612A" w:rsidRDefault="007C612A" w:rsidP="007C612A">
      <w:pPr>
        <w:spacing w:line="269" w:lineRule="exact"/>
        <w:ind w:firstLine="709"/>
        <w:jc w:val="both"/>
        <w:rPr>
          <w:rFonts w:ascii="Times New Roman" w:hAnsi="Times New Roman" w:cs="Times New Roman"/>
          <w:color w:val="auto"/>
        </w:rPr>
      </w:pPr>
      <w:r w:rsidRPr="007C612A">
        <w:rPr>
          <w:rFonts w:ascii="Times New Roman" w:hAnsi="Times New Roman" w:cs="Times New Roman"/>
        </w:rPr>
        <w:t>2.9.2.Организацию и проведение методической, диагностической и консультативной помощи воспитанникам и их родителям (законным представителям), участие в родительских собраниях и иных организационных формах работы с воспитанниками и их родителями (законными представителями);</w:t>
      </w:r>
    </w:p>
    <w:p w:rsidR="007C612A" w:rsidRPr="007C612A" w:rsidRDefault="007C612A" w:rsidP="007C612A">
      <w:pPr>
        <w:numPr>
          <w:ilvl w:val="0"/>
          <w:numId w:val="4"/>
        </w:numPr>
        <w:tabs>
          <w:tab w:val="left" w:pos="840"/>
        </w:tabs>
        <w:spacing w:line="264" w:lineRule="exact"/>
        <w:jc w:val="both"/>
        <w:rPr>
          <w:rFonts w:ascii="Times New Roman" w:hAnsi="Times New Roman" w:cs="Times New Roman"/>
          <w:color w:val="auto"/>
        </w:rPr>
      </w:pPr>
      <w:r w:rsidRPr="007C612A">
        <w:rPr>
          <w:rFonts w:ascii="Times New Roman" w:hAnsi="Times New Roman" w:cs="Times New Roman"/>
        </w:rPr>
        <w:t>Время, затраченное на организацию и проведение оздоровительных, воспитательных и других мероприятий, предусмотренных образовательной программой;</w:t>
      </w:r>
    </w:p>
    <w:p w:rsidR="007C612A" w:rsidRPr="007C612A" w:rsidRDefault="007C612A" w:rsidP="007C612A">
      <w:pPr>
        <w:numPr>
          <w:ilvl w:val="0"/>
          <w:numId w:val="4"/>
        </w:numPr>
        <w:tabs>
          <w:tab w:val="left" w:pos="654"/>
        </w:tabs>
        <w:spacing w:line="264" w:lineRule="exact"/>
        <w:jc w:val="both"/>
        <w:rPr>
          <w:rFonts w:ascii="Times New Roman" w:hAnsi="Times New Roman" w:cs="Times New Roman"/>
          <w:color w:val="auto"/>
        </w:rPr>
      </w:pPr>
      <w:r w:rsidRPr="007C612A">
        <w:rPr>
          <w:rFonts w:ascii="Times New Roman" w:hAnsi="Times New Roman" w:cs="Times New Roman"/>
        </w:rPr>
        <w:t>Выполнение обязанностей, связанных с участием в работе Педагогического совета, методического объединения и/или другого локального профессионального сообщества.</w:t>
      </w:r>
    </w:p>
    <w:p w:rsidR="007C612A" w:rsidRPr="007C612A" w:rsidRDefault="007C612A" w:rsidP="007C612A">
      <w:pPr>
        <w:numPr>
          <w:ilvl w:val="0"/>
          <w:numId w:val="3"/>
        </w:numPr>
        <w:tabs>
          <w:tab w:val="left" w:pos="601"/>
        </w:tabs>
        <w:spacing w:line="269" w:lineRule="exact"/>
        <w:ind w:firstLine="709"/>
        <w:jc w:val="both"/>
        <w:rPr>
          <w:rFonts w:ascii="Times New Roman" w:hAnsi="Times New Roman" w:cs="Times New Roman"/>
          <w:color w:val="auto"/>
        </w:rPr>
      </w:pPr>
      <w:proofErr w:type="gramStart"/>
      <w:r w:rsidRPr="007C612A">
        <w:rPr>
          <w:rFonts w:ascii="Times New Roman" w:hAnsi="Times New Roman" w:cs="Times New Roman"/>
        </w:rPr>
        <w:t xml:space="preserve">Другая часть педагогической работы, требующая затрат рабочего времени, которое не конкретизировано по количеству часов, вытекает из их должностных обязанностей, предусмотренных Уставом, Правилами внутреннего трудового распорядка Учреждения, тарифно-квалификационными (квалификационными) характеристиками, и регулируется графиками и планами работы, в </w:t>
      </w:r>
      <w:proofErr w:type="spellStart"/>
      <w:r w:rsidRPr="007C612A">
        <w:rPr>
          <w:rFonts w:ascii="Times New Roman" w:hAnsi="Times New Roman" w:cs="Times New Roman"/>
        </w:rPr>
        <w:t>т.ч</w:t>
      </w:r>
      <w:proofErr w:type="spellEnd"/>
      <w:r w:rsidRPr="007C612A">
        <w:rPr>
          <w:rFonts w:ascii="Times New Roman" w:hAnsi="Times New Roman" w:cs="Times New Roman"/>
        </w:rPr>
        <w:t>. личными планами (циклограммами) педагогического работника, и включает:</w:t>
      </w:r>
      <w:proofErr w:type="gramEnd"/>
    </w:p>
    <w:p w:rsidR="007C612A" w:rsidRPr="007C612A" w:rsidRDefault="007C612A" w:rsidP="007C612A">
      <w:pPr>
        <w:numPr>
          <w:ilvl w:val="0"/>
          <w:numId w:val="2"/>
        </w:numPr>
        <w:tabs>
          <w:tab w:val="left" w:pos="253"/>
        </w:tabs>
        <w:spacing w:line="269" w:lineRule="exact"/>
        <w:ind w:firstLine="709"/>
        <w:jc w:val="both"/>
        <w:rPr>
          <w:rFonts w:ascii="Times New Roman" w:hAnsi="Times New Roman" w:cs="Times New Roman"/>
          <w:color w:val="auto"/>
        </w:rPr>
      </w:pPr>
      <w:r w:rsidRPr="007C612A">
        <w:rPr>
          <w:rFonts w:ascii="Times New Roman" w:hAnsi="Times New Roman" w:cs="Times New Roman"/>
        </w:rPr>
        <w:t>выполнение обязанностей, связанных с участием в работе педагогического, методического советов, с работой по проведению родительских собраний, консультаций, оздоровительных, воспитательных и других мероприятий, предусмотренных образовательной программой;</w:t>
      </w:r>
    </w:p>
    <w:p w:rsidR="007C612A" w:rsidRPr="007C612A" w:rsidRDefault="007C612A" w:rsidP="007C612A">
      <w:pPr>
        <w:numPr>
          <w:ilvl w:val="0"/>
          <w:numId w:val="2"/>
        </w:numPr>
        <w:tabs>
          <w:tab w:val="left" w:pos="212"/>
        </w:tabs>
        <w:spacing w:line="269" w:lineRule="exact"/>
        <w:ind w:firstLine="709"/>
        <w:jc w:val="both"/>
        <w:rPr>
          <w:rFonts w:ascii="Times New Roman" w:hAnsi="Times New Roman" w:cs="Times New Roman"/>
          <w:color w:val="auto"/>
        </w:rPr>
      </w:pPr>
      <w:r w:rsidRPr="007C612A">
        <w:rPr>
          <w:rFonts w:ascii="Times New Roman" w:hAnsi="Times New Roman" w:cs="Times New Roman"/>
        </w:rPr>
        <w:t>организацию и проведение методической, диагностической и консультативной помощи родителям (законным представителям), семьям, обучающим детей на дому в соответствии с медицинским заключением;</w:t>
      </w:r>
    </w:p>
    <w:p w:rsidR="007C612A" w:rsidRPr="007C612A" w:rsidRDefault="007C612A" w:rsidP="007C612A">
      <w:pPr>
        <w:numPr>
          <w:ilvl w:val="0"/>
          <w:numId w:val="2"/>
        </w:numPr>
        <w:tabs>
          <w:tab w:val="left" w:pos="253"/>
        </w:tabs>
        <w:spacing w:line="274" w:lineRule="exact"/>
        <w:ind w:firstLine="709"/>
        <w:jc w:val="both"/>
        <w:rPr>
          <w:rFonts w:ascii="Times New Roman" w:hAnsi="Times New Roman" w:cs="Times New Roman"/>
          <w:color w:val="auto"/>
        </w:rPr>
      </w:pPr>
      <w:r w:rsidRPr="007C612A">
        <w:rPr>
          <w:rFonts w:ascii="Times New Roman" w:hAnsi="Times New Roman" w:cs="Times New Roman"/>
        </w:rPr>
        <w:t>время, затрачиваемое непосредственно на подготовку к работе по обучению и воспитанию детей, изучению их индивидуальных способностей, интересов и склонностей, а также их семейных обстоятельств и жилищно-бытовых условий;</w:t>
      </w:r>
    </w:p>
    <w:p w:rsidR="007C612A" w:rsidRPr="007C612A" w:rsidRDefault="007C612A" w:rsidP="007C612A">
      <w:pPr>
        <w:numPr>
          <w:ilvl w:val="0"/>
          <w:numId w:val="2"/>
        </w:numPr>
        <w:tabs>
          <w:tab w:val="left" w:pos="212"/>
        </w:tabs>
        <w:spacing w:line="274" w:lineRule="exact"/>
        <w:ind w:firstLine="709"/>
        <w:jc w:val="both"/>
        <w:rPr>
          <w:rFonts w:ascii="Times New Roman" w:hAnsi="Times New Roman" w:cs="Times New Roman"/>
          <w:color w:val="auto"/>
        </w:rPr>
      </w:pPr>
      <w:r w:rsidRPr="007C612A">
        <w:rPr>
          <w:rFonts w:ascii="Times New Roman" w:hAnsi="Times New Roman" w:cs="Times New Roman"/>
        </w:rPr>
        <w:t>выполнение дополнительно возложенных на педагогических работников обязанностей, непосредственно связанных с образовательным процессом, с соответствующей дополнительной оплатой труда (работа с неблагополучными семьями воспитанников и др.).</w:t>
      </w:r>
    </w:p>
    <w:p w:rsidR="007C612A" w:rsidRPr="007C612A" w:rsidRDefault="007C612A" w:rsidP="007C612A">
      <w:pPr>
        <w:spacing w:line="274" w:lineRule="exact"/>
        <w:ind w:firstLine="709"/>
        <w:jc w:val="both"/>
        <w:rPr>
          <w:rFonts w:ascii="Times New Roman" w:hAnsi="Times New Roman" w:cs="Times New Roman"/>
          <w:color w:val="auto"/>
        </w:rPr>
      </w:pPr>
      <w:r w:rsidRPr="007C612A">
        <w:rPr>
          <w:rFonts w:ascii="Times New Roman" w:hAnsi="Times New Roman" w:cs="Times New Roman"/>
        </w:rPr>
        <w:t xml:space="preserve">Соотношение другой педагогической работы по отношению </w:t>
      </w:r>
      <w:proofErr w:type="gramStart"/>
      <w:r w:rsidRPr="007C612A">
        <w:rPr>
          <w:rFonts w:ascii="Times New Roman" w:hAnsi="Times New Roman" w:cs="Times New Roman"/>
        </w:rPr>
        <w:t>к</w:t>
      </w:r>
      <w:proofErr w:type="gramEnd"/>
      <w:r w:rsidRPr="007C612A">
        <w:rPr>
          <w:rFonts w:ascii="Times New Roman" w:hAnsi="Times New Roman" w:cs="Times New Roman"/>
        </w:rPr>
        <w:t xml:space="preserve"> </w:t>
      </w:r>
      <w:proofErr w:type="gramStart"/>
      <w:r w:rsidRPr="007C612A">
        <w:rPr>
          <w:rFonts w:ascii="Times New Roman" w:hAnsi="Times New Roman" w:cs="Times New Roman"/>
        </w:rPr>
        <w:t>учебной</w:t>
      </w:r>
      <w:proofErr w:type="gramEnd"/>
      <w:r w:rsidRPr="007C612A">
        <w:rPr>
          <w:rFonts w:ascii="Times New Roman" w:hAnsi="Times New Roman" w:cs="Times New Roman"/>
        </w:rPr>
        <w:t xml:space="preserve"> не должно быть больше 1:1 от норм рабочего времени педагога в пределах рабочей недели за ставку заработной платы.</w:t>
      </w:r>
    </w:p>
    <w:p w:rsidR="007C612A" w:rsidRPr="007C612A" w:rsidRDefault="007C612A" w:rsidP="007C612A">
      <w:pPr>
        <w:numPr>
          <w:ilvl w:val="0"/>
          <w:numId w:val="3"/>
        </w:numPr>
        <w:tabs>
          <w:tab w:val="left" w:pos="596"/>
        </w:tabs>
        <w:spacing w:line="274" w:lineRule="exact"/>
        <w:ind w:firstLine="709"/>
        <w:jc w:val="both"/>
        <w:rPr>
          <w:rFonts w:ascii="Times New Roman" w:hAnsi="Times New Roman" w:cs="Times New Roman"/>
          <w:color w:val="auto"/>
        </w:rPr>
      </w:pPr>
      <w:r w:rsidRPr="007C612A">
        <w:rPr>
          <w:rFonts w:ascii="Times New Roman" w:hAnsi="Times New Roman" w:cs="Times New Roman"/>
        </w:rPr>
        <w:t>При составлении графиков работы педагогических работников перерывы в рабочем времени, не связанные с отдыхом и приемом работниками пищи, не допускаются, за исключением случаев, предусмотренных настоящим Положением.</w:t>
      </w:r>
    </w:p>
    <w:p w:rsidR="007C612A" w:rsidRPr="007C612A" w:rsidRDefault="007C612A" w:rsidP="007C612A">
      <w:pPr>
        <w:numPr>
          <w:ilvl w:val="0"/>
          <w:numId w:val="3"/>
        </w:numPr>
        <w:tabs>
          <w:tab w:val="left" w:pos="596"/>
        </w:tabs>
        <w:spacing w:line="269" w:lineRule="exact"/>
        <w:ind w:firstLine="709"/>
        <w:jc w:val="both"/>
        <w:rPr>
          <w:rFonts w:ascii="Times New Roman" w:hAnsi="Times New Roman" w:cs="Times New Roman"/>
          <w:color w:val="auto"/>
        </w:rPr>
      </w:pPr>
      <w:r w:rsidRPr="007C612A">
        <w:rPr>
          <w:rFonts w:ascii="Times New Roman" w:hAnsi="Times New Roman" w:cs="Times New Roman"/>
        </w:rPr>
        <w:t>Периоды времени, в течение которых Учреждение осуществляет свою деятельность, свободные для педагогических работников, ведущих педагогическую работу, от проведения учебных занятий по расписанию, от выполнения иных обязанностей, регулируемых графиками и планами работы, педагогический работник использует для повышения квалификации, самообразования, научно-методической деятельности, подготовки к занятиям т.п.</w:t>
      </w:r>
    </w:p>
    <w:p w:rsidR="007C612A" w:rsidRPr="007C612A" w:rsidRDefault="007C612A" w:rsidP="007C612A">
      <w:pPr>
        <w:numPr>
          <w:ilvl w:val="0"/>
          <w:numId w:val="3"/>
        </w:numPr>
        <w:tabs>
          <w:tab w:val="left" w:pos="601"/>
        </w:tabs>
        <w:spacing w:line="269" w:lineRule="exact"/>
        <w:ind w:firstLine="709"/>
        <w:jc w:val="both"/>
        <w:rPr>
          <w:rFonts w:ascii="Times New Roman" w:hAnsi="Times New Roman" w:cs="Times New Roman"/>
          <w:color w:val="auto"/>
        </w:rPr>
      </w:pPr>
      <w:r w:rsidRPr="007C612A">
        <w:rPr>
          <w:rFonts w:ascii="Times New Roman" w:hAnsi="Times New Roman" w:cs="Times New Roman"/>
        </w:rPr>
        <w:t>Периоды отмены образовательной деятельности для воспитанников по санитарно-</w:t>
      </w:r>
      <w:r w:rsidRPr="007C612A">
        <w:rPr>
          <w:rFonts w:ascii="Times New Roman" w:hAnsi="Times New Roman" w:cs="Times New Roman"/>
        </w:rPr>
        <w:softHyphen/>
        <w:t xml:space="preserve">эпидемиологическим, климатическим и другим основаниям являются рабочим временем педагогических и других работников Учреждения. В такие периоды </w:t>
      </w:r>
      <w:r w:rsidRPr="007C612A">
        <w:rPr>
          <w:rFonts w:ascii="Times New Roman" w:hAnsi="Times New Roman" w:cs="Times New Roman"/>
        </w:rPr>
        <w:lastRenderedPageBreak/>
        <w:t>педагогические работники привлекаются к учебно-воспитательной, методической, организационной работе на основании приказа по Учреждению.</w:t>
      </w:r>
    </w:p>
    <w:p w:rsidR="007C612A" w:rsidRPr="007C612A" w:rsidRDefault="007C612A" w:rsidP="007C612A">
      <w:pPr>
        <w:tabs>
          <w:tab w:val="left" w:pos="601"/>
        </w:tabs>
        <w:spacing w:line="269" w:lineRule="exact"/>
        <w:ind w:left="709"/>
        <w:jc w:val="both"/>
        <w:rPr>
          <w:rFonts w:ascii="Times New Roman" w:hAnsi="Times New Roman" w:cs="Times New Roman"/>
          <w:color w:val="auto"/>
        </w:rPr>
      </w:pPr>
    </w:p>
    <w:p w:rsidR="007C612A" w:rsidRPr="007C612A" w:rsidRDefault="007C612A" w:rsidP="005305DF">
      <w:pPr>
        <w:keepNext/>
        <w:keepLines/>
        <w:numPr>
          <w:ilvl w:val="0"/>
          <w:numId w:val="9"/>
        </w:numPr>
        <w:tabs>
          <w:tab w:val="left" w:pos="623"/>
        </w:tabs>
        <w:spacing w:line="269" w:lineRule="exact"/>
        <w:jc w:val="center"/>
        <w:outlineLvl w:val="0"/>
        <w:rPr>
          <w:rFonts w:ascii="Times New Roman" w:hAnsi="Times New Roman" w:cs="Times New Roman"/>
          <w:b/>
          <w:bCs/>
          <w:color w:val="auto"/>
        </w:rPr>
      </w:pPr>
      <w:bookmarkStart w:id="2" w:name="bookmark2"/>
      <w:r w:rsidRPr="007C612A">
        <w:rPr>
          <w:rFonts w:ascii="Times New Roman" w:hAnsi="Times New Roman" w:cs="Times New Roman"/>
          <w:b/>
          <w:bCs/>
        </w:rPr>
        <w:t>Определение учебной нагрузки педагогическим работникам</w:t>
      </w:r>
      <w:bookmarkEnd w:id="2"/>
    </w:p>
    <w:p w:rsidR="007C612A" w:rsidRPr="007C612A" w:rsidRDefault="007C612A" w:rsidP="007C612A">
      <w:pPr>
        <w:keepNext/>
        <w:keepLines/>
        <w:tabs>
          <w:tab w:val="left" w:pos="623"/>
        </w:tabs>
        <w:spacing w:line="269" w:lineRule="exact"/>
        <w:ind w:left="320"/>
        <w:jc w:val="both"/>
        <w:outlineLvl w:val="0"/>
        <w:rPr>
          <w:rFonts w:ascii="Times New Roman" w:hAnsi="Times New Roman" w:cs="Times New Roman"/>
          <w:b/>
          <w:bCs/>
          <w:color w:val="auto"/>
        </w:rPr>
      </w:pPr>
    </w:p>
    <w:p w:rsidR="007C612A" w:rsidRPr="007C612A" w:rsidRDefault="007C612A" w:rsidP="005305DF">
      <w:pPr>
        <w:numPr>
          <w:ilvl w:val="1"/>
          <w:numId w:val="9"/>
        </w:numPr>
        <w:tabs>
          <w:tab w:val="left" w:pos="550"/>
        </w:tabs>
        <w:spacing w:line="269" w:lineRule="exact"/>
        <w:jc w:val="both"/>
        <w:rPr>
          <w:rFonts w:ascii="Times New Roman" w:hAnsi="Times New Roman" w:cs="Times New Roman"/>
          <w:color w:val="auto"/>
        </w:rPr>
      </w:pPr>
      <w:r w:rsidRPr="007C612A">
        <w:rPr>
          <w:rFonts w:ascii="Times New Roman" w:hAnsi="Times New Roman" w:cs="Times New Roman"/>
        </w:rPr>
        <w:t>Объем учебной нагрузки педагогическим работникам устанавливается, исходя из количества часов по учебному плану и программам, обеспеченности кадрами, других конкретных условий в Учреждении. Учебная нагрузка педагогического работника, оговариваемая в трудовом договоре, должна соответствовать требованиям законодательства РФ.</w:t>
      </w:r>
    </w:p>
    <w:p w:rsidR="007C612A" w:rsidRPr="007C612A" w:rsidRDefault="007C612A" w:rsidP="005305DF">
      <w:pPr>
        <w:numPr>
          <w:ilvl w:val="1"/>
          <w:numId w:val="9"/>
        </w:numPr>
        <w:tabs>
          <w:tab w:val="left" w:pos="776"/>
        </w:tabs>
        <w:spacing w:line="274" w:lineRule="exact"/>
        <w:jc w:val="both"/>
        <w:rPr>
          <w:rFonts w:ascii="Times New Roman" w:hAnsi="Times New Roman" w:cs="Times New Roman"/>
          <w:color w:val="auto"/>
        </w:rPr>
      </w:pPr>
      <w:r w:rsidRPr="007C612A">
        <w:rPr>
          <w:rFonts w:ascii="Times New Roman" w:hAnsi="Times New Roman" w:cs="Times New Roman"/>
        </w:rPr>
        <w:t>Объем учебной нагрузки педагогических работников больше или меньше нормы часов за должностной оклад устанавливается только с их письменного согласия.</w:t>
      </w:r>
    </w:p>
    <w:p w:rsidR="007C612A" w:rsidRPr="007C612A" w:rsidRDefault="007C612A" w:rsidP="005305DF">
      <w:pPr>
        <w:numPr>
          <w:ilvl w:val="1"/>
          <w:numId w:val="9"/>
        </w:numPr>
        <w:tabs>
          <w:tab w:val="left" w:pos="771"/>
        </w:tabs>
        <w:spacing w:line="274" w:lineRule="exact"/>
        <w:jc w:val="both"/>
        <w:rPr>
          <w:rFonts w:ascii="Times New Roman" w:hAnsi="Times New Roman" w:cs="Times New Roman"/>
          <w:color w:val="auto"/>
        </w:rPr>
      </w:pPr>
      <w:r w:rsidRPr="007C612A">
        <w:rPr>
          <w:rFonts w:ascii="Times New Roman" w:hAnsi="Times New Roman" w:cs="Times New Roman"/>
        </w:rPr>
        <w:t>Преподавательская работа в том же Учреждении для педагогических работников совместительством не считается.</w:t>
      </w:r>
    </w:p>
    <w:p w:rsidR="007C612A" w:rsidRPr="007C612A" w:rsidRDefault="007C612A" w:rsidP="005305DF">
      <w:pPr>
        <w:numPr>
          <w:ilvl w:val="1"/>
          <w:numId w:val="9"/>
        </w:numPr>
        <w:tabs>
          <w:tab w:val="left" w:pos="786"/>
        </w:tabs>
        <w:spacing w:line="274" w:lineRule="exact"/>
        <w:jc w:val="both"/>
        <w:rPr>
          <w:rFonts w:ascii="Times New Roman" w:hAnsi="Times New Roman" w:cs="Times New Roman"/>
          <w:color w:val="auto"/>
        </w:rPr>
      </w:pPr>
      <w:r w:rsidRPr="007C612A">
        <w:rPr>
          <w:rFonts w:ascii="Times New Roman" w:hAnsi="Times New Roman" w:cs="Times New Roman"/>
        </w:rPr>
        <w:t>Учебная нагрузка педагогических работников, находящихся к началу учебного года в отпуске по уходу за ребенком до достижения им возраста 3 лет либо ином отпуске, устанавливается при распределении ее на очередной учебный год на общих основаниях и передается на этот период для выполнения другими педагогическим работникам.</w:t>
      </w:r>
    </w:p>
    <w:p w:rsidR="007C612A" w:rsidRPr="007C612A" w:rsidRDefault="007C612A" w:rsidP="005305DF">
      <w:pPr>
        <w:numPr>
          <w:ilvl w:val="1"/>
          <w:numId w:val="9"/>
        </w:numPr>
        <w:tabs>
          <w:tab w:val="left" w:pos="781"/>
        </w:tabs>
        <w:spacing w:line="269" w:lineRule="exact"/>
        <w:jc w:val="both"/>
        <w:rPr>
          <w:rFonts w:ascii="Times New Roman" w:hAnsi="Times New Roman" w:cs="Times New Roman"/>
          <w:color w:val="auto"/>
        </w:rPr>
      </w:pPr>
      <w:r w:rsidRPr="007C612A">
        <w:rPr>
          <w:rFonts w:ascii="Times New Roman" w:hAnsi="Times New Roman" w:cs="Times New Roman"/>
        </w:rPr>
        <w:t>Тарификация педагогических работников производится 1 раз в год в сентябре текущего учебного года. В апреле текущего учебного года может проводиться предварительная тарификация на следующий учебный год в целях повышения качества расстановки кадров и обеспечения кадровой политики. При невыполнении по независящим от педагогического работника причинам объема установленной учебной нагрузки, уменьшение заработной платы не производится.</w:t>
      </w:r>
    </w:p>
    <w:p w:rsidR="007C612A" w:rsidRPr="007C612A" w:rsidRDefault="007C612A" w:rsidP="007C612A">
      <w:pPr>
        <w:tabs>
          <w:tab w:val="left" w:pos="781"/>
        </w:tabs>
        <w:spacing w:line="269" w:lineRule="exact"/>
        <w:ind w:left="709"/>
        <w:jc w:val="center"/>
        <w:rPr>
          <w:rFonts w:ascii="Times New Roman" w:hAnsi="Times New Roman" w:cs="Times New Roman"/>
          <w:color w:val="auto"/>
        </w:rPr>
      </w:pPr>
    </w:p>
    <w:p w:rsidR="007C612A" w:rsidRPr="007C612A" w:rsidRDefault="007C612A" w:rsidP="005305DF">
      <w:pPr>
        <w:keepNext/>
        <w:keepLines/>
        <w:numPr>
          <w:ilvl w:val="0"/>
          <w:numId w:val="9"/>
        </w:numPr>
        <w:tabs>
          <w:tab w:val="left" w:pos="298"/>
        </w:tabs>
        <w:spacing w:line="274" w:lineRule="exact"/>
        <w:jc w:val="center"/>
        <w:outlineLvl w:val="0"/>
        <w:rPr>
          <w:rFonts w:ascii="Times New Roman" w:hAnsi="Times New Roman" w:cs="Times New Roman"/>
          <w:b/>
          <w:bCs/>
          <w:color w:val="auto"/>
        </w:rPr>
      </w:pPr>
      <w:bookmarkStart w:id="3" w:name="bookmark3"/>
      <w:r w:rsidRPr="007C612A">
        <w:rPr>
          <w:rFonts w:ascii="Times New Roman" w:hAnsi="Times New Roman" w:cs="Times New Roman"/>
          <w:b/>
          <w:bCs/>
        </w:rPr>
        <w:t>Основные обязанности педагогических работников в рабочее время</w:t>
      </w:r>
      <w:bookmarkEnd w:id="3"/>
    </w:p>
    <w:p w:rsidR="007C612A" w:rsidRPr="007C612A" w:rsidRDefault="007C612A" w:rsidP="007C612A">
      <w:pPr>
        <w:keepNext/>
        <w:keepLines/>
        <w:tabs>
          <w:tab w:val="left" w:pos="298"/>
        </w:tabs>
        <w:spacing w:line="274" w:lineRule="exact"/>
        <w:jc w:val="both"/>
        <w:outlineLvl w:val="0"/>
        <w:rPr>
          <w:rFonts w:ascii="Times New Roman" w:hAnsi="Times New Roman" w:cs="Times New Roman"/>
          <w:b/>
          <w:bCs/>
          <w:color w:val="auto"/>
        </w:rPr>
      </w:pPr>
    </w:p>
    <w:p w:rsidR="007C612A" w:rsidRPr="007C612A" w:rsidRDefault="007C612A" w:rsidP="005305DF">
      <w:pPr>
        <w:numPr>
          <w:ilvl w:val="1"/>
          <w:numId w:val="9"/>
        </w:numPr>
        <w:tabs>
          <w:tab w:val="left" w:pos="776"/>
        </w:tabs>
        <w:spacing w:line="274" w:lineRule="exact"/>
        <w:jc w:val="both"/>
        <w:rPr>
          <w:rFonts w:ascii="Times New Roman" w:hAnsi="Times New Roman" w:cs="Times New Roman"/>
          <w:color w:val="auto"/>
        </w:rPr>
      </w:pPr>
      <w:r w:rsidRPr="007C612A">
        <w:rPr>
          <w:rFonts w:ascii="Times New Roman" w:hAnsi="Times New Roman" w:cs="Times New Roman"/>
        </w:rPr>
        <w:t>Педагогические работники обязаны:</w:t>
      </w:r>
    </w:p>
    <w:p w:rsidR="007C612A" w:rsidRPr="007C612A" w:rsidRDefault="007C612A" w:rsidP="007C612A">
      <w:pPr>
        <w:numPr>
          <w:ilvl w:val="0"/>
          <w:numId w:val="5"/>
        </w:numPr>
        <w:tabs>
          <w:tab w:val="left" w:pos="627"/>
        </w:tabs>
        <w:spacing w:line="274" w:lineRule="exact"/>
        <w:jc w:val="both"/>
        <w:rPr>
          <w:rFonts w:ascii="Times New Roman" w:hAnsi="Times New Roman" w:cs="Times New Roman"/>
          <w:color w:val="auto"/>
        </w:rPr>
      </w:pPr>
      <w:r w:rsidRPr="007C612A">
        <w:rPr>
          <w:rFonts w:ascii="Times New Roman" w:hAnsi="Times New Roman" w:cs="Times New Roman"/>
        </w:rPr>
        <w:t>осуществлять свою деятельность на высоком профессиональном уровне, обеспечивать в полном объеме утвержденную рабочую программу;</w:t>
      </w:r>
    </w:p>
    <w:p w:rsidR="007C612A" w:rsidRPr="007C612A" w:rsidRDefault="007C612A" w:rsidP="007C612A">
      <w:pPr>
        <w:numPr>
          <w:ilvl w:val="0"/>
          <w:numId w:val="5"/>
        </w:numPr>
        <w:tabs>
          <w:tab w:val="left" w:pos="627"/>
        </w:tabs>
        <w:spacing w:line="274" w:lineRule="exact"/>
        <w:jc w:val="both"/>
        <w:rPr>
          <w:rFonts w:ascii="Times New Roman" w:hAnsi="Times New Roman" w:cs="Times New Roman"/>
          <w:color w:val="auto"/>
        </w:rPr>
      </w:pPr>
      <w:r w:rsidRPr="007C612A">
        <w:rPr>
          <w:rFonts w:ascii="Times New Roman" w:hAnsi="Times New Roman" w:cs="Times New Roman"/>
        </w:rPr>
        <w:t>соблюдать правовые, нравственные и этические нормы, следовать требованиям профессиональной этики;</w:t>
      </w:r>
    </w:p>
    <w:p w:rsidR="007C612A" w:rsidRPr="007C612A" w:rsidRDefault="007C612A" w:rsidP="007C612A">
      <w:pPr>
        <w:numPr>
          <w:ilvl w:val="0"/>
          <w:numId w:val="5"/>
        </w:numPr>
        <w:tabs>
          <w:tab w:val="left" w:pos="632"/>
        </w:tabs>
        <w:spacing w:line="274" w:lineRule="exact"/>
        <w:jc w:val="both"/>
        <w:rPr>
          <w:rFonts w:ascii="Times New Roman" w:hAnsi="Times New Roman" w:cs="Times New Roman"/>
          <w:color w:val="auto"/>
        </w:rPr>
      </w:pPr>
      <w:r w:rsidRPr="007C612A">
        <w:rPr>
          <w:rFonts w:ascii="Times New Roman" w:hAnsi="Times New Roman" w:cs="Times New Roman"/>
        </w:rPr>
        <w:t>уважать честь и достоинство обучающихся и других участников образовательных отношений;</w:t>
      </w:r>
    </w:p>
    <w:p w:rsidR="007C612A" w:rsidRPr="007C612A" w:rsidRDefault="007C612A" w:rsidP="007C612A">
      <w:pPr>
        <w:numPr>
          <w:ilvl w:val="0"/>
          <w:numId w:val="5"/>
        </w:numPr>
        <w:tabs>
          <w:tab w:val="left" w:pos="637"/>
        </w:tabs>
        <w:spacing w:line="274" w:lineRule="exact"/>
        <w:jc w:val="both"/>
        <w:rPr>
          <w:rFonts w:ascii="Times New Roman" w:hAnsi="Times New Roman" w:cs="Times New Roman"/>
          <w:color w:val="auto"/>
        </w:rPr>
      </w:pPr>
      <w:r w:rsidRPr="007C612A">
        <w:rPr>
          <w:rFonts w:ascii="Times New Roman" w:hAnsi="Times New Roman" w:cs="Times New Roman"/>
        </w:rPr>
        <w:t>развивать у воспитанников познавательную активность, самостоятельность, инициативу, творческие способности, формировать гражданскую позицию, способность к труду и жизни в условиях современного мира, формировать у воспитанников культуру здорового и безопасного образа жизни;</w:t>
      </w:r>
    </w:p>
    <w:p w:rsidR="007C612A" w:rsidRPr="007C612A" w:rsidRDefault="007C612A" w:rsidP="007C612A">
      <w:pPr>
        <w:numPr>
          <w:ilvl w:val="0"/>
          <w:numId w:val="5"/>
        </w:numPr>
        <w:tabs>
          <w:tab w:val="left" w:pos="632"/>
        </w:tabs>
        <w:spacing w:line="254" w:lineRule="exact"/>
        <w:ind w:right="1980"/>
        <w:jc w:val="both"/>
        <w:rPr>
          <w:rFonts w:ascii="Times New Roman" w:hAnsi="Times New Roman" w:cs="Times New Roman"/>
          <w:color w:val="auto"/>
        </w:rPr>
      </w:pPr>
      <w:r w:rsidRPr="007C612A">
        <w:rPr>
          <w:rFonts w:ascii="Times New Roman" w:hAnsi="Times New Roman" w:cs="Times New Roman"/>
        </w:rPr>
        <w:t>применять педагогически обоснованные и обеспечивающие высокое качество образования формы, методы обучения и воспитания;</w:t>
      </w:r>
    </w:p>
    <w:p w:rsidR="007C612A" w:rsidRPr="007C612A" w:rsidRDefault="007C612A" w:rsidP="007C612A">
      <w:pPr>
        <w:numPr>
          <w:ilvl w:val="0"/>
          <w:numId w:val="5"/>
        </w:numPr>
        <w:tabs>
          <w:tab w:val="left" w:pos="646"/>
        </w:tabs>
        <w:spacing w:line="269" w:lineRule="exact"/>
        <w:jc w:val="both"/>
        <w:rPr>
          <w:rFonts w:ascii="Times New Roman" w:hAnsi="Times New Roman" w:cs="Times New Roman"/>
          <w:color w:val="auto"/>
        </w:rPr>
      </w:pPr>
      <w:r w:rsidRPr="007C612A">
        <w:rPr>
          <w:rFonts w:ascii="Times New Roman" w:hAnsi="Times New Roman" w:cs="Times New Roman"/>
        </w:rPr>
        <w:t>учитывать особенности психофизического развития воспитанников и состояние их здоровья, соблюдать специальные условия, необходимые для получения образования лицами с ограниченными возможностями здоровья, взаимодействовать при необходимости с медицинскими организациями;</w:t>
      </w:r>
    </w:p>
    <w:p w:rsidR="007C612A" w:rsidRPr="007C612A" w:rsidRDefault="007C612A" w:rsidP="007C612A">
      <w:pPr>
        <w:numPr>
          <w:ilvl w:val="0"/>
          <w:numId w:val="5"/>
        </w:numPr>
        <w:tabs>
          <w:tab w:val="left" w:pos="632"/>
        </w:tabs>
        <w:spacing w:line="269" w:lineRule="exact"/>
        <w:jc w:val="both"/>
        <w:rPr>
          <w:rFonts w:ascii="Times New Roman" w:hAnsi="Times New Roman" w:cs="Times New Roman"/>
          <w:color w:val="auto"/>
        </w:rPr>
      </w:pPr>
      <w:r w:rsidRPr="007C612A">
        <w:rPr>
          <w:rFonts w:ascii="Times New Roman" w:hAnsi="Times New Roman" w:cs="Times New Roman"/>
        </w:rPr>
        <w:t>систематически повышать свой профессиональный уровень;</w:t>
      </w:r>
    </w:p>
    <w:p w:rsidR="007C612A" w:rsidRPr="007C612A" w:rsidRDefault="007C612A" w:rsidP="007C612A">
      <w:pPr>
        <w:numPr>
          <w:ilvl w:val="0"/>
          <w:numId w:val="5"/>
        </w:numPr>
        <w:tabs>
          <w:tab w:val="left" w:pos="651"/>
        </w:tabs>
        <w:spacing w:line="274" w:lineRule="exact"/>
        <w:jc w:val="both"/>
        <w:rPr>
          <w:rFonts w:ascii="Times New Roman" w:hAnsi="Times New Roman" w:cs="Times New Roman"/>
          <w:color w:val="auto"/>
        </w:rPr>
      </w:pPr>
      <w:r w:rsidRPr="007C612A">
        <w:rPr>
          <w:rFonts w:ascii="Times New Roman" w:hAnsi="Times New Roman" w:cs="Times New Roman"/>
        </w:rPr>
        <w:t>проходить аттестацию на соответствие занимаемой должности в порядке, установленном законодательством об образовании;</w:t>
      </w:r>
    </w:p>
    <w:p w:rsidR="007C612A" w:rsidRPr="007C612A" w:rsidRDefault="007C612A" w:rsidP="007C612A">
      <w:pPr>
        <w:numPr>
          <w:ilvl w:val="0"/>
          <w:numId w:val="5"/>
        </w:numPr>
        <w:tabs>
          <w:tab w:val="left" w:pos="637"/>
        </w:tabs>
        <w:spacing w:line="274" w:lineRule="exact"/>
        <w:jc w:val="both"/>
        <w:rPr>
          <w:rFonts w:ascii="Times New Roman" w:hAnsi="Times New Roman" w:cs="Times New Roman"/>
          <w:color w:val="auto"/>
        </w:rPr>
      </w:pPr>
      <w:r w:rsidRPr="007C612A">
        <w:rPr>
          <w:rFonts w:ascii="Times New Roman" w:hAnsi="Times New Roman" w:cs="Times New Roman"/>
        </w:rPr>
        <w:t>проходить в соответствии с трудовым законодательством предварительные при поступлении на работу и периодические медицинские осмотры, а также внеочередные медицинские осмотры по направлению работодателя;</w:t>
      </w:r>
    </w:p>
    <w:p w:rsidR="007C612A" w:rsidRPr="007C612A" w:rsidRDefault="007C612A" w:rsidP="007C612A">
      <w:pPr>
        <w:numPr>
          <w:ilvl w:val="0"/>
          <w:numId w:val="5"/>
        </w:numPr>
        <w:tabs>
          <w:tab w:val="left" w:pos="747"/>
        </w:tabs>
        <w:spacing w:line="274" w:lineRule="exact"/>
        <w:ind w:right="1680"/>
        <w:jc w:val="both"/>
        <w:rPr>
          <w:rFonts w:ascii="Times New Roman" w:hAnsi="Times New Roman" w:cs="Times New Roman"/>
          <w:color w:val="auto"/>
        </w:rPr>
      </w:pPr>
      <w:r w:rsidRPr="007C612A">
        <w:rPr>
          <w:rFonts w:ascii="Times New Roman" w:hAnsi="Times New Roman" w:cs="Times New Roman"/>
        </w:rPr>
        <w:lastRenderedPageBreak/>
        <w:t>проходить в установленном законодательством Российской Федерации порядке обучение и проверку знаний и навыков в области охраны труда;</w:t>
      </w:r>
    </w:p>
    <w:p w:rsidR="007C612A" w:rsidRPr="007C612A" w:rsidRDefault="007C612A" w:rsidP="007C612A">
      <w:pPr>
        <w:numPr>
          <w:ilvl w:val="0"/>
          <w:numId w:val="5"/>
        </w:numPr>
        <w:tabs>
          <w:tab w:val="left" w:pos="742"/>
        </w:tabs>
        <w:spacing w:line="274" w:lineRule="exact"/>
        <w:jc w:val="both"/>
        <w:rPr>
          <w:rFonts w:ascii="Times New Roman" w:hAnsi="Times New Roman" w:cs="Times New Roman"/>
          <w:color w:val="auto"/>
        </w:rPr>
      </w:pPr>
      <w:r w:rsidRPr="007C612A">
        <w:rPr>
          <w:rFonts w:ascii="Times New Roman" w:hAnsi="Times New Roman" w:cs="Times New Roman"/>
        </w:rPr>
        <w:t>соблюдать Устав образовательной организации, положение о специализированном структурном образовательном подразделении организации, осуществляющей обучение, правила внутреннего трудового распорядка.</w:t>
      </w:r>
    </w:p>
    <w:p w:rsidR="007C612A" w:rsidRPr="007C612A" w:rsidRDefault="007C612A" w:rsidP="007C612A">
      <w:pPr>
        <w:numPr>
          <w:ilvl w:val="0"/>
          <w:numId w:val="5"/>
        </w:numPr>
        <w:tabs>
          <w:tab w:val="left" w:pos="934"/>
        </w:tabs>
        <w:spacing w:line="274" w:lineRule="exact"/>
        <w:jc w:val="both"/>
        <w:rPr>
          <w:rFonts w:ascii="Times New Roman" w:hAnsi="Times New Roman" w:cs="Times New Roman"/>
          <w:color w:val="auto"/>
        </w:rPr>
      </w:pPr>
      <w:r w:rsidRPr="007C612A">
        <w:rPr>
          <w:rFonts w:ascii="Times New Roman" w:hAnsi="Times New Roman" w:cs="Times New Roman"/>
        </w:rPr>
        <w:t xml:space="preserve">педагогический работник организации, осуществляющей образовательную деятельность, в том числе в качестве индивидуального предпринимателя, не вправе оказывать платные образовательные услуги </w:t>
      </w:r>
      <w:proofErr w:type="gramStart"/>
      <w:r w:rsidRPr="007C612A">
        <w:rPr>
          <w:rFonts w:ascii="Times New Roman" w:hAnsi="Times New Roman" w:cs="Times New Roman"/>
        </w:rPr>
        <w:t>обучающимся</w:t>
      </w:r>
      <w:proofErr w:type="gramEnd"/>
      <w:r w:rsidRPr="007C612A">
        <w:rPr>
          <w:rFonts w:ascii="Times New Roman" w:hAnsi="Times New Roman" w:cs="Times New Roman"/>
        </w:rPr>
        <w:t xml:space="preserve"> в данной организации, если это приводит к конфликту интересов педагогического работника.</w:t>
      </w:r>
    </w:p>
    <w:p w:rsidR="007C612A" w:rsidRPr="007C612A" w:rsidRDefault="007C612A" w:rsidP="007C612A">
      <w:pPr>
        <w:tabs>
          <w:tab w:val="left" w:pos="934"/>
        </w:tabs>
        <w:spacing w:line="274" w:lineRule="exact"/>
        <w:ind w:left="709"/>
        <w:jc w:val="both"/>
        <w:rPr>
          <w:rFonts w:ascii="Times New Roman" w:hAnsi="Times New Roman" w:cs="Times New Roman"/>
          <w:color w:val="auto"/>
        </w:rPr>
      </w:pPr>
    </w:p>
    <w:p w:rsidR="007C612A" w:rsidRPr="007C612A" w:rsidRDefault="007C612A" w:rsidP="005305DF">
      <w:pPr>
        <w:keepNext/>
        <w:keepLines/>
        <w:numPr>
          <w:ilvl w:val="0"/>
          <w:numId w:val="9"/>
        </w:numPr>
        <w:tabs>
          <w:tab w:val="left" w:pos="604"/>
        </w:tabs>
        <w:spacing w:line="274" w:lineRule="exact"/>
        <w:jc w:val="center"/>
        <w:outlineLvl w:val="0"/>
        <w:rPr>
          <w:rFonts w:ascii="Times New Roman" w:hAnsi="Times New Roman" w:cs="Times New Roman"/>
          <w:b/>
          <w:bCs/>
          <w:color w:val="auto"/>
        </w:rPr>
      </w:pPr>
      <w:bookmarkStart w:id="4" w:name="bookmark4"/>
      <w:r w:rsidRPr="007C612A">
        <w:rPr>
          <w:rFonts w:ascii="Times New Roman" w:hAnsi="Times New Roman" w:cs="Times New Roman"/>
          <w:b/>
          <w:bCs/>
        </w:rPr>
        <w:t>Распределение рабочего времени воспитателей</w:t>
      </w:r>
      <w:bookmarkEnd w:id="4"/>
    </w:p>
    <w:p w:rsidR="007C612A" w:rsidRPr="007C612A" w:rsidRDefault="007C612A" w:rsidP="007C612A">
      <w:pPr>
        <w:keepNext/>
        <w:keepLines/>
        <w:tabs>
          <w:tab w:val="left" w:pos="604"/>
        </w:tabs>
        <w:spacing w:line="274" w:lineRule="exact"/>
        <w:ind w:left="709"/>
        <w:jc w:val="both"/>
        <w:outlineLvl w:val="0"/>
        <w:rPr>
          <w:rFonts w:ascii="Times New Roman" w:hAnsi="Times New Roman" w:cs="Times New Roman"/>
          <w:b/>
          <w:bCs/>
          <w:color w:val="auto"/>
        </w:rPr>
      </w:pPr>
    </w:p>
    <w:p w:rsidR="007C612A" w:rsidRPr="007C612A" w:rsidRDefault="007C612A" w:rsidP="005305DF">
      <w:pPr>
        <w:numPr>
          <w:ilvl w:val="1"/>
          <w:numId w:val="9"/>
        </w:numPr>
        <w:tabs>
          <w:tab w:val="left" w:pos="790"/>
        </w:tabs>
        <w:spacing w:line="274" w:lineRule="exact"/>
        <w:jc w:val="both"/>
        <w:rPr>
          <w:rFonts w:ascii="Times New Roman" w:hAnsi="Times New Roman" w:cs="Times New Roman"/>
          <w:color w:val="auto"/>
        </w:rPr>
      </w:pPr>
      <w:r w:rsidRPr="007C612A">
        <w:rPr>
          <w:rFonts w:ascii="Times New Roman" w:hAnsi="Times New Roman" w:cs="Times New Roman"/>
        </w:rPr>
        <w:t>Воспитатель, исполняющий педагогическую работу в пределах рабочей недели на 1 ставку заработной платы, выполняет должностные функции в первую и вторую половину дня через день.</w:t>
      </w:r>
    </w:p>
    <w:p w:rsidR="007C612A" w:rsidRPr="007C612A" w:rsidRDefault="007C612A" w:rsidP="007C612A">
      <w:pPr>
        <w:spacing w:line="274" w:lineRule="exact"/>
        <w:ind w:firstLine="709"/>
        <w:jc w:val="both"/>
        <w:rPr>
          <w:rFonts w:ascii="Times New Roman" w:hAnsi="Times New Roman" w:cs="Times New Roman"/>
          <w:color w:val="auto"/>
        </w:rPr>
      </w:pPr>
      <w:r w:rsidRPr="007C612A">
        <w:rPr>
          <w:rFonts w:ascii="Times New Roman" w:hAnsi="Times New Roman" w:cs="Times New Roman"/>
        </w:rPr>
        <w:t>Во время исполнения должностных обязанностей в первую половину дня он:</w:t>
      </w:r>
    </w:p>
    <w:p w:rsidR="007C612A" w:rsidRPr="007C612A" w:rsidRDefault="007C612A" w:rsidP="007C612A">
      <w:pPr>
        <w:spacing w:line="274" w:lineRule="exact"/>
        <w:ind w:firstLine="709"/>
        <w:jc w:val="both"/>
        <w:rPr>
          <w:rFonts w:ascii="Times New Roman" w:hAnsi="Times New Roman" w:cs="Times New Roman"/>
          <w:color w:val="auto"/>
        </w:rPr>
      </w:pPr>
      <w:r w:rsidRPr="007C612A">
        <w:rPr>
          <w:rFonts w:ascii="Times New Roman" w:hAnsi="Times New Roman" w:cs="Times New Roman"/>
        </w:rPr>
        <w:t>-осуществляет деятельность по графику проветривания, индивидуальную работу с воспитанниками в соответствии с календарным и перспективным планированием, работу с детьми, имеющими ограниченные возможности здоровья;</w:t>
      </w:r>
    </w:p>
    <w:p w:rsidR="007C612A" w:rsidRPr="007C612A" w:rsidRDefault="007C612A" w:rsidP="007C612A">
      <w:pPr>
        <w:spacing w:line="274" w:lineRule="exact"/>
        <w:ind w:firstLine="709"/>
        <w:rPr>
          <w:rFonts w:ascii="Times New Roman" w:hAnsi="Times New Roman" w:cs="Times New Roman"/>
          <w:color w:val="auto"/>
        </w:rPr>
      </w:pPr>
      <w:r w:rsidRPr="007C612A">
        <w:rPr>
          <w:rFonts w:ascii="Times New Roman" w:hAnsi="Times New Roman" w:cs="Times New Roman"/>
        </w:rPr>
        <w:t>-организует и осуществляет утренний фильтр при приеме воспитанников в учреждение, проводит беседу с родителями (законными представителями) о состоянии здоровья воспитанников;</w:t>
      </w:r>
    </w:p>
    <w:p w:rsidR="007C612A" w:rsidRPr="007C612A" w:rsidRDefault="007C612A" w:rsidP="007C612A">
      <w:pPr>
        <w:spacing w:line="274" w:lineRule="exact"/>
        <w:ind w:firstLine="709"/>
        <w:rPr>
          <w:rFonts w:ascii="Times New Roman" w:hAnsi="Times New Roman" w:cs="Times New Roman"/>
          <w:color w:val="auto"/>
        </w:rPr>
      </w:pPr>
      <w:r w:rsidRPr="007C612A">
        <w:rPr>
          <w:rFonts w:ascii="Times New Roman" w:hAnsi="Times New Roman" w:cs="Times New Roman"/>
        </w:rPr>
        <w:t>-организует работу дежурных воспитанников по уголку природы, столовой, учебной деятельности;</w:t>
      </w:r>
    </w:p>
    <w:p w:rsidR="007C612A" w:rsidRPr="007C612A" w:rsidRDefault="007C612A" w:rsidP="007C612A">
      <w:pPr>
        <w:spacing w:line="274" w:lineRule="exact"/>
        <w:ind w:firstLine="709"/>
        <w:rPr>
          <w:rFonts w:ascii="Times New Roman" w:hAnsi="Times New Roman" w:cs="Times New Roman"/>
          <w:color w:val="auto"/>
        </w:rPr>
      </w:pPr>
      <w:r w:rsidRPr="007C612A">
        <w:rPr>
          <w:rFonts w:ascii="Times New Roman" w:hAnsi="Times New Roman" w:cs="Times New Roman"/>
        </w:rPr>
        <w:t>-предлагает дидактические и сюжетно-ролевые игры воспитанникам для совместной и самостоятельной деятельности;</w:t>
      </w:r>
    </w:p>
    <w:p w:rsidR="007C612A" w:rsidRPr="007C612A" w:rsidRDefault="007C612A" w:rsidP="007C612A">
      <w:pPr>
        <w:spacing w:line="274" w:lineRule="exact"/>
        <w:ind w:firstLine="709"/>
        <w:rPr>
          <w:rFonts w:ascii="Times New Roman" w:hAnsi="Times New Roman" w:cs="Times New Roman"/>
          <w:color w:val="auto"/>
        </w:rPr>
      </w:pPr>
      <w:r w:rsidRPr="007C612A">
        <w:rPr>
          <w:rFonts w:ascii="Times New Roman" w:hAnsi="Times New Roman" w:cs="Times New Roman"/>
        </w:rPr>
        <w:t>-проводит утреннюю гимнастику с элементами дыхательной и артикуляционной гимнастик, соблюдение маркировки полотенец при умывании,</w:t>
      </w:r>
    </w:p>
    <w:p w:rsidR="007C612A" w:rsidRPr="007C612A" w:rsidRDefault="007C612A" w:rsidP="007C612A">
      <w:pPr>
        <w:spacing w:line="274" w:lineRule="exact"/>
        <w:ind w:firstLine="709"/>
        <w:rPr>
          <w:rFonts w:ascii="Times New Roman" w:hAnsi="Times New Roman" w:cs="Times New Roman"/>
          <w:color w:val="auto"/>
        </w:rPr>
      </w:pPr>
      <w:r w:rsidRPr="007C612A">
        <w:rPr>
          <w:rFonts w:ascii="Times New Roman" w:hAnsi="Times New Roman" w:cs="Times New Roman"/>
        </w:rPr>
        <w:t xml:space="preserve">-осуществляет воспитание культурно-гигиенических навыков во время приема пищи, </w:t>
      </w:r>
      <w:proofErr w:type="gramStart"/>
      <w:r w:rsidRPr="007C612A">
        <w:rPr>
          <w:rFonts w:ascii="Times New Roman" w:hAnsi="Times New Roman" w:cs="Times New Roman"/>
        </w:rPr>
        <w:t>-о</w:t>
      </w:r>
      <w:proofErr w:type="gramEnd"/>
      <w:r w:rsidRPr="007C612A">
        <w:rPr>
          <w:rFonts w:ascii="Times New Roman" w:hAnsi="Times New Roman" w:cs="Times New Roman"/>
        </w:rPr>
        <w:t>рганизует учебную деятельность в соответствие с расписанием непосредственно образовательной деятельности, утвержденным руководителем учреждения;</w:t>
      </w:r>
    </w:p>
    <w:p w:rsidR="007C612A" w:rsidRPr="007C612A" w:rsidRDefault="007C612A" w:rsidP="007C612A">
      <w:pPr>
        <w:spacing w:line="274" w:lineRule="exact"/>
        <w:ind w:firstLine="709"/>
        <w:rPr>
          <w:rFonts w:ascii="Times New Roman" w:hAnsi="Times New Roman" w:cs="Times New Roman"/>
          <w:color w:val="auto"/>
        </w:rPr>
      </w:pPr>
      <w:r w:rsidRPr="007C612A">
        <w:rPr>
          <w:rFonts w:ascii="Times New Roman" w:hAnsi="Times New Roman" w:cs="Times New Roman"/>
        </w:rPr>
        <w:t>-обеспечивает выход воспитанников на прогулку в строгом соответствии с режимом дня, утвержденном руководителем для данной возрастной группы;</w:t>
      </w:r>
    </w:p>
    <w:p w:rsidR="007C612A" w:rsidRPr="007C612A" w:rsidRDefault="007C612A" w:rsidP="007C612A">
      <w:pPr>
        <w:spacing w:line="274" w:lineRule="exact"/>
        <w:ind w:firstLine="709"/>
        <w:rPr>
          <w:rFonts w:ascii="Times New Roman" w:hAnsi="Times New Roman" w:cs="Times New Roman"/>
          <w:color w:val="auto"/>
        </w:rPr>
      </w:pPr>
      <w:r w:rsidRPr="007C612A">
        <w:rPr>
          <w:rFonts w:ascii="Times New Roman" w:hAnsi="Times New Roman" w:cs="Times New Roman"/>
        </w:rPr>
        <w:t>-обеспечивает организацию и проведение игровой, познавательной, исследовательской, оздоровительной деятельности воспитанников на прогулке (все составляющие части прогулки), их безопасность;</w:t>
      </w:r>
    </w:p>
    <w:p w:rsidR="007C612A" w:rsidRPr="007C612A" w:rsidRDefault="007C612A" w:rsidP="007C612A">
      <w:pPr>
        <w:spacing w:line="274" w:lineRule="exact"/>
        <w:ind w:firstLine="709"/>
        <w:jc w:val="both"/>
        <w:rPr>
          <w:rFonts w:ascii="Times New Roman" w:hAnsi="Times New Roman" w:cs="Times New Roman"/>
          <w:color w:val="auto"/>
        </w:rPr>
      </w:pPr>
      <w:r w:rsidRPr="007C612A">
        <w:rPr>
          <w:rFonts w:ascii="Times New Roman" w:hAnsi="Times New Roman" w:cs="Times New Roman"/>
        </w:rPr>
        <w:t>-обеспечивает воспитание культурно-гигиенических навыков при приеме пищи воспитанниками в режиме дня, выдачу и доведение до воспитанников нормы 1,2,3 блюд, в младших группах докармливает;</w:t>
      </w:r>
    </w:p>
    <w:p w:rsidR="007C612A" w:rsidRPr="007C612A" w:rsidRDefault="007C612A" w:rsidP="007C612A">
      <w:pPr>
        <w:spacing w:line="274" w:lineRule="exact"/>
        <w:ind w:firstLine="709"/>
        <w:jc w:val="both"/>
        <w:rPr>
          <w:rFonts w:ascii="Times New Roman" w:hAnsi="Times New Roman" w:cs="Times New Roman"/>
          <w:color w:val="auto"/>
        </w:rPr>
      </w:pPr>
      <w:r w:rsidRPr="007C612A">
        <w:rPr>
          <w:rFonts w:ascii="Times New Roman" w:hAnsi="Times New Roman" w:cs="Times New Roman"/>
        </w:rPr>
        <w:t>-обеспечивает спокойный переход воспитанников к дневному сну и порядок в группе для передачи группы второму воспитателю, использует в спальне записи звуков природы, тихой релаксирующей музыки;</w:t>
      </w:r>
    </w:p>
    <w:p w:rsidR="007C612A" w:rsidRPr="007C612A" w:rsidRDefault="007C612A" w:rsidP="005305DF">
      <w:pPr>
        <w:numPr>
          <w:ilvl w:val="1"/>
          <w:numId w:val="9"/>
        </w:numPr>
        <w:spacing w:line="274" w:lineRule="exact"/>
        <w:rPr>
          <w:rFonts w:ascii="Times New Roman" w:hAnsi="Times New Roman" w:cs="Times New Roman"/>
          <w:color w:val="auto"/>
        </w:rPr>
      </w:pPr>
      <w:r w:rsidRPr="007C612A">
        <w:rPr>
          <w:rFonts w:ascii="Times New Roman" w:hAnsi="Times New Roman" w:cs="Times New Roman"/>
        </w:rPr>
        <w:t>Во время работы во вторую половину дня воспитатель:</w:t>
      </w:r>
    </w:p>
    <w:p w:rsidR="007C612A" w:rsidRPr="007C612A" w:rsidRDefault="007C612A" w:rsidP="007C612A">
      <w:pPr>
        <w:spacing w:line="274" w:lineRule="exact"/>
        <w:ind w:firstLine="709"/>
        <w:rPr>
          <w:rFonts w:ascii="Times New Roman" w:hAnsi="Times New Roman" w:cs="Times New Roman"/>
          <w:color w:val="auto"/>
        </w:rPr>
      </w:pPr>
      <w:r w:rsidRPr="007C612A">
        <w:rPr>
          <w:rFonts w:ascii="Times New Roman" w:hAnsi="Times New Roman" w:cs="Times New Roman"/>
        </w:rPr>
        <w:t>-осуществляет прием группы от первого воспитателя: количество детей, состояние их здоровья, успешность воспитанников в освоении программы, реализуемой в учреждении, результатах проведенной индивидуальной работы с воспитанниками, в том числе и с детьми, имеющими ограниченные возможности здоровья, организацию работы с родителями, состояние групповых помещений;</w:t>
      </w:r>
    </w:p>
    <w:p w:rsidR="007C612A" w:rsidRPr="007C612A" w:rsidRDefault="007C612A" w:rsidP="007C612A">
      <w:pPr>
        <w:spacing w:line="274" w:lineRule="exact"/>
        <w:ind w:firstLine="709"/>
        <w:rPr>
          <w:rFonts w:ascii="Times New Roman" w:hAnsi="Times New Roman" w:cs="Times New Roman"/>
          <w:color w:val="auto"/>
        </w:rPr>
      </w:pPr>
      <w:r w:rsidRPr="007C612A">
        <w:rPr>
          <w:rFonts w:ascii="Times New Roman" w:hAnsi="Times New Roman" w:cs="Times New Roman"/>
        </w:rPr>
        <w:t>-обеспечивает условия для полноценного дневного сна воспитанников;</w:t>
      </w:r>
    </w:p>
    <w:p w:rsidR="007C612A" w:rsidRPr="007C612A" w:rsidRDefault="007C612A" w:rsidP="007C612A">
      <w:pPr>
        <w:spacing w:line="274" w:lineRule="exact"/>
        <w:ind w:firstLine="709"/>
        <w:jc w:val="both"/>
        <w:rPr>
          <w:rFonts w:ascii="Times New Roman" w:hAnsi="Times New Roman" w:cs="Times New Roman"/>
          <w:color w:val="auto"/>
        </w:rPr>
      </w:pPr>
      <w:r w:rsidRPr="007C612A">
        <w:rPr>
          <w:rFonts w:ascii="Times New Roman" w:hAnsi="Times New Roman" w:cs="Times New Roman"/>
        </w:rPr>
        <w:t xml:space="preserve">-во время сна детей осуществляет работу с документацией группы, подготовку к непосредственно образовательной деятельности во вторую половину дня или на следующий рабочий день, готовит атрибуты, демонстрационный и раздаточный материал </w:t>
      </w:r>
      <w:r w:rsidRPr="007C612A">
        <w:rPr>
          <w:rFonts w:ascii="Times New Roman" w:hAnsi="Times New Roman" w:cs="Times New Roman"/>
        </w:rPr>
        <w:lastRenderedPageBreak/>
        <w:t>к образовательной деятельности, готовит консультации для родителей;</w:t>
      </w:r>
    </w:p>
    <w:p w:rsidR="007C612A" w:rsidRPr="007C612A" w:rsidRDefault="007C612A" w:rsidP="007C612A">
      <w:pPr>
        <w:spacing w:line="274" w:lineRule="exact"/>
        <w:ind w:firstLine="709"/>
        <w:rPr>
          <w:rFonts w:ascii="Times New Roman" w:hAnsi="Times New Roman" w:cs="Times New Roman"/>
          <w:color w:val="auto"/>
        </w:rPr>
      </w:pPr>
      <w:r w:rsidRPr="007C612A">
        <w:rPr>
          <w:rFonts w:ascii="Times New Roman" w:hAnsi="Times New Roman" w:cs="Times New Roman"/>
        </w:rPr>
        <w:t>-участвует в консультациях с администрацией и другими педагогами учреждения по плану взаимодействия;</w:t>
      </w:r>
    </w:p>
    <w:p w:rsidR="007C612A" w:rsidRPr="007C612A" w:rsidRDefault="007C612A" w:rsidP="007C612A">
      <w:pPr>
        <w:spacing w:line="274" w:lineRule="exact"/>
        <w:ind w:firstLine="709"/>
        <w:rPr>
          <w:rFonts w:ascii="Times New Roman" w:hAnsi="Times New Roman" w:cs="Times New Roman"/>
          <w:color w:val="auto"/>
        </w:rPr>
      </w:pPr>
      <w:r w:rsidRPr="007C612A">
        <w:rPr>
          <w:rFonts w:ascii="Times New Roman" w:hAnsi="Times New Roman" w:cs="Times New Roman"/>
        </w:rPr>
        <w:t>-принимает участие в заседаниях педагогического совета учреждения, семинарах, педагогических часах и пр.;</w:t>
      </w:r>
    </w:p>
    <w:p w:rsidR="007C612A" w:rsidRPr="007C612A" w:rsidRDefault="007C612A" w:rsidP="007C612A">
      <w:pPr>
        <w:spacing w:line="274" w:lineRule="exact"/>
        <w:ind w:firstLine="709"/>
        <w:rPr>
          <w:rFonts w:ascii="Times New Roman" w:hAnsi="Times New Roman" w:cs="Times New Roman"/>
          <w:color w:val="auto"/>
        </w:rPr>
      </w:pPr>
      <w:r w:rsidRPr="007C612A">
        <w:rPr>
          <w:rFonts w:ascii="Times New Roman" w:hAnsi="Times New Roman" w:cs="Times New Roman"/>
        </w:rPr>
        <w:t xml:space="preserve">-оформляет выставки детских работ с указанием темы работы, цели и даты проведения; </w:t>
      </w:r>
      <w:proofErr w:type="gramStart"/>
      <w:r w:rsidRPr="007C612A">
        <w:rPr>
          <w:rFonts w:ascii="Times New Roman" w:hAnsi="Times New Roman" w:cs="Times New Roman"/>
        </w:rPr>
        <w:t>-г</w:t>
      </w:r>
      <w:proofErr w:type="gramEnd"/>
      <w:r w:rsidRPr="007C612A">
        <w:rPr>
          <w:rFonts w:ascii="Times New Roman" w:hAnsi="Times New Roman" w:cs="Times New Roman"/>
        </w:rPr>
        <w:t>отовит дидактические материалы для совершенствования предметно-развивающей среды группы и ДОУ;</w:t>
      </w:r>
    </w:p>
    <w:p w:rsidR="007C612A" w:rsidRPr="007C612A" w:rsidRDefault="007C612A" w:rsidP="007C612A">
      <w:pPr>
        <w:spacing w:line="274" w:lineRule="exact"/>
        <w:ind w:firstLine="709"/>
        <w:rPr>
          <w:rFonts w:ascii="Times New Roman" w:hAnsi="Times New Roman" w:cs="Times New Roman"/>
          <w:color w:val="auto"/>
        </w:rPr>
      </w:pPr>
      <w:r w:rsidRPr="007C612A">
        <w:rPr>
          <w:rFonts w:ascii="Times New Roman" w:hAnsi="Times New Roman" w:cs="Times New Roman"/>
        </w:rPr>
        <w:t xml:space="preserve">-организует хозяйственно-бытовой труд воспитанников в уголке природы и пр.; </w:t>
      </w:r>
      <w:proofErr w:type="gramStart"/>
      <w:r w:rsidRPr="007C612A">
        <w:rPr>
          <w:rFonts w:ascii="Times New Roman" w:hAnsi="Times New Roman" w:cs="Times New Roman"/>
        </w:rPr>
        <w:t>-о</w:t>
      </w:r>
      <w:proofErr w:type="gramEnd"/>
      <w:r w:rsidRPr="007C612A">
        <w:rPr>
          <w:rFonts w:ascii="Times New Roman" w:hAnsi="Times New Roman" w:cs="Times New Roman"/>
        </w:rPr>
        <w:t>беспечивает выход воспитанников на вечернюю прогулку в соответствии с режимом дня;</w:t>
      </w:r>
    </w:p>
    <w:p w:rsidR="007C612A" w:rsidRPr="007C612A" w:rsidRDefault="007C612A" w:rsidP="007C612A">
      <w:pPr>
        <w:spacing w:line="269" w:lineRule="exact"/>
        <w:ind w:firstLine="709"/>
        <w:jc w:val="both"/>
        <w:rPr>
          <w:rFonts w:ascii="Times New Roman" w:hAnsi="Times New Roman" w:cs="Times New Roman"/>
          <w:color w:val="auto"/>
        </w:rPr>
      </w:pPr>
      <w:r w:rsidRPr="007C612A">
        <w:rPr>
          <w:rFonts w:ascii="Times New Roman" w:hAnsi="Times New Roman" w:cs="Times New Roman"/>
        </w:rPr>
        <w:t>-обеспечивает организацию и проведение игровой, познавательной, исследовательской, оздоровительной деятельности воспитанников на прогулке (все составляющие части прогулки), их безопасность;</w:t>
      </w:r>
    </w:p>
    <w:p w:rsidR="007C612A" w:rsidRPr="007C612A" w:rsidRDefault="007C612A" w:rsidP="007C612A">
      <w:pPr>
        <w:spacing w:line="274" w:lineRule="exact"/>
        <w:ind w:firstLine="709"/>
        <w:jc w:val="both"/>
        <w:rPr>
          <w:rFonts w:ascii="Times New Roman" w:hAnsi="Times New Roman" w:cs="Times New Roman"/>
          <w:color w:val="auto"/>
        </w:rPr>
      </w:pPr>
      <w:r w:rsidRPr="007C612A">
        <w:rPr>
          <w:rFonts w:ascii="Times New Roman" w:hAnsi="Times New Roman" w:cs="Times New Roman"/>
        </w:rPr>
        <w:t>-обеспечивает воспитание культурно-гигиенических навыков при приеме пищи воспитанниками в режиме дня, выдачу и доведение до воспитанников нормы блюд, в младших группах докармливает;</w:t>
      </w:r>
    </w:p>
    <w:p w:rsidR="007C612A" w:rsidRPr="007C612A" w:rsidRDefault="007C612A" w:rsidP="007C612A">
      <w:pPr>
        <w:spacing w:line="274" w:lineRule="exact"/>
        <w:ind w:firstLine="709"/>
        <w:jc w:val="both"/>
        <w:rPr>
          <w:rFonts w:ascii="Times New Roman" w:hAnsi="Times New Roman" w:cs="Times New Roman"/>
          <w:color w:val="auto"/>
        </w:rPr>
      </w:pPr>
      <w:r w:rsidRPr="007C612A">
        <w:rPr>
          <w:rFonts w:ascii="Times New Roman" w:hAnsi="Times New Roman" w:cs="Times New Roman"/>
        </w:rPr>
        <w:t>-организует консультативную работу с родителями по индивидуальному развитию ребенка, динамике его развития, организует просветительскую работу по привитию педагогической культуры родителям;</w:t>
      </w:r>
    </w:p>
    <w:p w:rsidR="007C612A" w:rsidRPr="007C612A" w:rsidRDefault="007C612A" w:rsidP="007C612A">
      <w:pPr>
        <w:spacing w:line="274" w:lineRule="exact"/>
        <w:ind w:firstLine="709"/>
        <w:jc w:val="both"/>
        <w:rPr>
          <w:rFonts w:ascii="Times New Roman" w:hAnsi="Times New Roman" w:cs="Times New Roman"/>
          <w:color w:val="auto"/>
        </w:rPr>
      </w:pPr>
      <w:r w:rsidRPr="007C612A">
        <w:rPr>
          <w:rFonts w:ascii="Times New Roman" w:hAnsi="Times New Roman" w:cs="Times New Roman"/>
        </w:rPr>
        <w:t>-обеспечивает индивидуальную работу с воспитанниками по всем направлениям деятельности, в соответствие с календарным планированием.</w:t>
      </w:r>
    </w:p>
    <w:p w:rsidR="007C612A" w:rsidRPr="007C612A" w:rsidRDefault="007C612A" w:rsidP="005305DF">
      <w:pPr>
        <w:numPr>
          <w:ilvl w:val="1"/>
          <w:numId w:val="9"/>
        </w:numPr>
        <w:tabs>
          <w:tab w:val="left" w:pos="533"/>
        </w:tabs>
        <w:spacing w:line="274" w:lineRule="exact"/>
        <w:jc w:val="both"/>
        <w:rPr>
          <w:rFonts w:ascii="Times New Roman" w:hAnsi="Times New Roman" w:cs="Times New Roman"/>
          <w:color w:val="auto"/>
        </w:rPr>
      </w:pPr>
      <w:r w:rsidRPr="007C612A">
        <w:rPr>
          <w:rFonts w:ascii="Times New Roman" w:hAnsi="Times New Roman" w:cs="Times New Roman"/>
        </w:rPr>
        <w:t xml:space="preserve">Для воспитателей введен суммированный учет рабочего времени, с отчетным периодом 1 месяц. Режим работы воспитателей, работающих на 1 ставку заработной платы при режиме 36-часовой рабочей недели, распределяется следующим образом: </w:t>
      </w:r>
      <w:proofErr w:type="gramStart"/>
      <w:r w:rsidRPr="007C612A">
        <w:rPr>
          <w:rFonts w:ascii="Times New Roman" w:hAnsi="Times New Roman" w:cs="Times New Roman"/>
        </w:rPr>
        <w:t>-п</w:t>
      </w:r>
      <w:proofErr w:type="gramEnd"/>
      <w:r w:rsidRPr="007C612A">
        <w:rPr>
          <w:rFonts w:ascii="Times New Roman" w:hAnsi="Times New Roman" w:cs="Times New Roman"/>
        </w:rPr>
        <w:t>ервая половина дня с 7.30 до 13.30; вторая половина дня с 13.30 до 16.30. отработка недостающего до 36-часовой недельной нагрузки времени осуществляется за отсутствующих воспитателей или организации методической работы по производственной необходимости.</w:t>
      </w:r>
    </w:p>
    <w:p w:rsidR="007C612A" w:rsidRPr="007C612A" w:rsidRDefault="007C612A" w:rsidP="007C612A">
      <w:pPr>
        <w:spacing w:line="274" w:lineRule="exact"/>
        <w:ind w:firstLine="709"/>
        <w:jc w:val="both"/>
        <w:rPr>
          <w:rFonts w:ascii="Times New Roman" w:hAnsi="Times New Roman" w:cs="Times New Roman"/>
        </w:rPr>
      </w:pPr>
      <w:r w:rsidRPr="007C612A">
        <w:rPr>
          <w:rFonts w:ascii="Times New Roman" w:hAnsi="Times New Roman" w:cs="Times New Roman"/>
        </w:rPr>
        <w:t>Режим работы воспитателя фиксируется в трудовом договоре, при изменении режима работы - в дополнительном соглашении к трудовому договору.</w:t>
      </w:r>
    </w:p>
    <w:p w:rsidR="007C612A" w:rsidRPr="007C612A" w:rsidRDefault="007C612A" w:rsidP="007C612A">
      <w:pPr>
        <w:spacing w:line="274" w:lineRule="exact"/>
        <w:rPr>
          <w:rFonts w:ascii="Times New Roman" w:hAnsi="Times New Roman" w:cs="Times New Roman"/>
          <w:color w:val="auto"/>
        </w:rPr>
      </w:pPr>
    </w:p>
    <w:p w:rsidR="007C612A" w:rsidRPr="007C612A" w:rsidRDefault="007C612A" w:rsidP="005305DF">
      <w:pPr>
        <w:keepNext/>
        <w:keepLines/>
        <w:numPr>
          <w:ilvl w:val="0"/>
          <w:numId w:val="9"/>
        </w:numPr>
        <w:tabs>
          <w:tab w:val="left" w:pos="1558"/>
        </w:tabs>
        <w:spacing w:line="274" w:lineRule="exact"/>
        <w:jc w:val="both"/>
        <w:outlineLvl w:val="0"/>
        <w:rPr>
          <w:rFonts w:ascii="Times New Roman" w:hAnsi="Times New Roman" w:cs="Times New Roman"/>
          <w:b/>
          <w:bCs/>
          <w:color w:val="auto"/>
        </w:rPr>
      </w:pPr>
      <w:bookmarkStart w:id="5" w:name="bookmark5"/>
      <w:r w:rsidRPr="007C612A">
        <w:rPr>
          <w:rFonts w:ascii="Times New Roman" w:hAnsi="Times New Roman" w:cs="Times New Roman"/>
          <w:b/>
          <w:bCs/>
        </w:rPr>
        <w:t xml:space="preserve">Выполнение дополнительно </w:t>
      </w:r>
      <w:proofErr w:type="gramStart"/>
      <w:r w:rsidRPr="007C612A">
        <w:rPr>
          <w:rFonts w:ascii="Times New Roman" w:hAnsi="Times New Roman" w:cs="Times New Roman"/>
          <w:b/>
          <w:bCs/>
        </w:rPr>
        <w:t>возложенных</w:t>
      </w:r>
      <w:proofErr w:type="gramEnd"/>
      <w:r w:rsidRPr="007C612A">
        <w:rPr>
          <w:rFonts w:ascii="Times New Roman" w:hAnsi="Times New Roman" w:cs="Times New Roman"/>
          <w:b/>
          <w:bCs/>
        </w:rPr>
        <w:t xml:space="preserve"> на педагогических</w:t>
      </w:r>
      <w:bookmarkEnd w:id="5"/>
    </w:p>
    <w:p w:rsidR="007C612A" w:rsidRPr="007C612A" w:rsidRDefault="007C612A" w:rsidP="007C612A">
      <w:pPr>
        <w:spacing w:line="274" w:lineRule="exact"/>
        <w:jc w:val="both"/>
        <w:rPr>
          <w:rFonts w:ascii="Times New Roman" w:hAnsi="Times New Roman" w:cs="Times New Roman"/>
          <w:b/>
          <w:bCs/>
        </w:rPr>
      </w:pPr>
      <w:r w:rsidRPr="007C612A">
        <w:rPr>
          <w:rFonts w:ascii="Times New Roman" w:hAnsi="Times New Roman" w:cs="Times New Roman"/>
          <w:b/>
          <w:bCs/>
        </w:rPr>
        <w:t xml:space="preserve">                                                     работников обязанностей</w:t>
      </w:r>
    </w:p>
    <w:p w:rsidR="007C612A" w:rsidRPr="007C612A" w:rsidRDefault="007C612A" w:rsidP="007C612A">
      <w:pPr>
        <w:spacing w:line="274" w:lineRule="exact"/>
        <w:jc w:val="both"/>
        <w:rPr>
          <w:rFonts w:ascii="Times New Roman" w:hAnsi="Times New Roman" w:cs="Times New Roman"/>
          <w:b/>
          <w:bCs/>
          <w:color w:val="auto"/>
        </w:rPr>
      </w:pPr>
    </w:p>
    <w:p w:rsidR="007C612A" w:rsidRPr="007C612A" w:rsidRDefault="007C612A" w:rsidP="005305DF">
      <w:pPr>
        <w:numPr>
          <w:ilvl w:val="1"/>
          <w:numId w:val="9"/>
        </w:numPr>
        <w:tabs>
          <w:tab w:val="left" w:pos="471"/>
        </w:tabs>
        <w:spacing w:line="274" w:lineRule="exact"/>
        <w:jc w:val="both"/>
        <w:rPr>
          <w:rFonts w:ascii="Times New Roman" w:hAnsi="Times New Roman" w:cs="Times New Roman"/>
          <w:color w:val="auto"/>
        </w:rPr>
      </w:pPr>
      <w:r w:rsidRPr="007C612A">
        <w:rPr>
          <w:rFonts w:ascii="Times New Roman" w:hAnsi="Times New Roman" w:cs="Times New Roman"/>
        </w:rPr>
        <w:t>На основе конкретной должностной инструкции работника Учреждения определяются следующие дополнительные работы, направленные на достижение современного качества образования:</w:t>
      </w:r>
    </w:p>
    <w:p w:rsidR="007C612A" w:rsidRPr="007C612A" w:rsidRDefault="007C612A" w:rsidP="005305DF">
      <w:pPr>
        <w:numPr>
          <w:ilvl w:val="2"/>
          <w:numId w:val="9"/>
        </w:numPr>
        <w:tabs>
          <w:tab w:val="left" w:pos="649"/>
        </w:tabs>
        <w:spacing w:line="274" w:lineRule="exact"/>
        <w:jc w:val="both"/>
        <w:rPr>
          <w:rFonts w:ascii="Times New Roman" w:hAnsi="Times New Roman" w:cs="Times New Roman"/>
          <w:color w:val="auto"/>
        </w:rPr>
      </w:pPr>
      <w:r w:rsidRPr="007C612A">
        <w:rPr>
          <w:rFonts w:ascii="Times New Roman" w:hAnsi="Times New Roman" w:cs="Times New Roman"/>
        </w:rPr>
        <w:t>педагогическое сопровождение индивидуальных образовательных маршрутов и программ воспитанников;</w:t>
      </w:r>
    </w:p>
    <w:p w:rsidR="007C612A" w:rsidRPr="007C612A" w:rsidRDefault="007C612A" w:rsidP="005305DF">
      <w:pPr>
        <w:numPr>
          <w:ilvl w:val="2"/>
          <w:numId w:val="9"/>
        </w:numPr>
        <w:tabs>
          <w:tab w:val="left" w:pos="649"/>
        </w:tabs>
        <w:spacing w:line="274" w:lineRule="exact"/>
        <w:jc w:val="both"/>
        <w:rPr>
          <w:rFonts w:ascii="Times New Roman" w:hAnsi="Times New Roman" w:cs="Times New Roman"/>
          <w:color w:val="auto"/>
        </w:rPr>
      </w:pPr>
      <w:r w:rsidRPr="007C612A">
        <w:rPr>
          <w:rFonts w:ascii="Times New Roman" w:hAnsi="Times New Roman" w:cs="Times New Roman"/>
        </w:rPr>
        <w:t>реализация приоритетных направлений программы развития Учреждения; 6.1.3. осуществление инновационной, опытно-экспериментальной деятельности;</w:t>
      </w:r>
    </w:p>
    <w:p w:rsidR="007C612A" w:rsidRPr="007C612A" w:rsidRDefault="007C612A" w:rsidP="007C612A">
      <w:pPr>
        <w:numPr>
          <w:ilvl w:val="0"/>
          <w:numId w:val="6"/>
        </w:numPr>
        <w:tabs>
          <w:tab w:val="left" w:pos="538"/>
        </w:tabs>
        <w:spacing w:line="274" w:lineRule="exact"/>
        <w:jc w:val="both"/>
        <w:rPr>
          <w:rFonts w:ascii="Times New Roman" w:hAnsi="Times New Roman" w:cs="Times New Roman"/>
          <w:color w:val="auto"/>
        </w:rPr>
      </w:pPr>
      <w:r w:rsidRPr="007C612A">
        <w:rPr>
          <w:rFonts w:ascii="Times New Roman" w:hAnsi="Times New Roman" w:cs="Times New Roman"/>
        </w:rPr>
        <w:t>внедрение современных, в том числе информационных технологий в образовательную практику;</w:t>
      </w:r>
    </w:p>
    <w:p w:rsidR="007C612A" w:rsidRPr="007C612A" w:rsidRDefault="007C612A" w:rsidP="007C612A">
      <w:pPr>
        <w:spacing w:line="274" w:lineRule="exact"/>
        <w:ind w:firstLine="709"/>
        <w:jc w:val="both"/>
        <w:rPr>
          <w:rFonts w:ascii="Times New Roman" w:hAnsi="Times New Roman" w:cs="Times New Roman"/>
          <w:color w:val="auto"/>
        </w:rPr>
      </w:pPr>
      <w:r w:rsidRPr="007C612A">
        <w:rPr>
          <w:rFonts w:ascii="Times New Roman" w:hAnsi="Times New Roman" w:cs="Times New Roman"/>
        </w:rPr>
        <w:t>6.1.5. обеспечение индивидуализации и вариативности образовательного процесса в работе с детьми с ОВЗ.</w:t>
      </w:r>
    </w:p>
    <w:p w:rsidR="007C612A" w:rsidRPr="007C612A" w:rsidRDefault="007C612A" w:rsidP="005305DF">
      <w:pPr>
        <w:numPr>
          <w:ilvl w:val="1"/>
          <w:numId w:val="9"/>
        </w:numPr>
        <w:tabs>
          <w:tab w:val="left" w:pos="658"/>
        </w:tabs>
        <w:spacing w:line="274" w:lineRule="exact"/>
        <w:jc w:val="both"/>
        <w:rPr>
          <w:rFonts w:ascii="Times New Roman" w:hAnsi="Times New Roman" w:cs="Times New Roman"/>
          <w:color w:val="auto"/>
        </w:rPr>
      </w:pPr>
      <w:r w:rsidRPr="007C612A">
        <w:rPr>
          <w:rFonts w:ascii="Times New Roman" w:hAnsi="Times New Roman" w:cs="Times New Roman"/>
        </w:rPr>
        <w:t>Нормирование и учет дополнительных работ по реализации приоритетных направлений программы развития, а также осуществлению инновационной, опытно</w:t>
      </w:r>
      <w:r w:rsidRPr="007C612A">
        <w:rPr>
          <w:rFonts w:ascii="Times New Roman" w:hAnsi="Times New Roman" w:cs="Times New Roman"/>
        </w:rPr>
        <w:softHyphen/>
        <w:t>-экспериментальной деятельности в каждом конкретной случае определяется на основе приказа по Учреждению на учебный год и конкретизируется в соответствующем разделе ежегодного плана работы.</w:t>
      </w:r>
    </w:p>
    <w:p w:rsidR="007C612A" w:rsidRPr="007C612A" w:rsidRDefault="007C612A" w:rsidP="005305DF">
      <w:pPr>
        <w:numPr>
          <w:ilvl w:val="1"/>
          <w:numId w:val="9"/>
        </w:numPr>
        <w:tabs>
          <w:tab w:val="left" w:pos="481"/>
        </w:tabs>
        <w:spacing w:line="274" w:lineRule="exact"/>
        <w:jc w:val="both"/>
        <w:rPr>
          <w:rFonts w:ascii="Times New Roman" w:hAnsi="Times New Roman" w:cs="Times New Roman"/>
          <w:color w:val="auto"/>
        </w:rPr>
      </w:pPr>
      <w:r w:rsidRPr="007C612A">
        <w:rPr>
          <w:rFonts w:ascii="Times New Roman" w:hAnsi="Times New Roman" w:cs="Times New Roman"/>
        </w:rPr>
        <w:t>Дополнительные работы по внедрению современных, в том числе информационных технологий в образовательную практику предполагают:</w:t>
      </w:r>
    </w:p>
    <w:p w:rsidR="007C612A" w:rsidRPr="007C612A" w:rsidRDefault="007C612A" w:rsidP="005305DF">
      <w:pPr>
        <w:numPr>
          <w:ilvl w:val="2"/>
          <w:numId w:val="9"/>
        </w:numPr>
        <w:tabs>
          <w:tab w:val="left" w:pos="649"/>
        </w:tabs>
        <w:spacing w:line="274" w:lineRule="exact"/>
        <w:jc w:val="both"/>
        <w:rPr>
          <w:rFonts w:ascii="Times New Roman" w:hAnsi="Times New Roman" w:cs="Times New Roman"/>
          <w:color w:val="auto"/>
        </w:rPr>
      </w:pPr>
      <w:r w:rsidRPr="007C612A">
        <w:rPr>
          <w:rFonts w:ascii="Times New Roman" w:hAnsi="Times New Roman" w:cs="Times New Roman"/>
        </w:rPr>
        <w:lastRenderedPageBreak/>
        <w:t>активное применение современных образовательных технологий в педагогической практике;</w:t>
      </w:r>
    </w:p>
    <w:p w:rsidR="007C612A" w:rsidRPr="007C612A" w:rsidRDefault="007C612A" w:rsidP="005305DF">
      <w:pPr>
        <w:numPr>
          <w:ilvl w:val="2"/>
          <w:numId w:val="9"/>
        </w:numPr>
        <w:tabs>
          <w:tab w:val="left" w:pos="649"/>
        </w:tabs>
        <w:spacing w:line="274" w:lineRule="exact"/>
        <w:jc w:val="both"/>
        <w:rPr>
          <w:rFonts w:ascii="Times New Roman" w:hAnsi="Times New Roman" w:cs="Times New Roman"/>
          <w:color w:val="auto"/>
        </w:rPr>
      </w:pPr>
      <w:r w:rsidRPr="007C612A">
        <w:rPr>
          <w:rFonts w:ascii="Times New Roman" w:hAnsi="Times New Roman" w:cs="Times New Roman"/>
        </w:rPr>
        <w:t xml:space="preserve">разработку и апробацию сетевых технологий организации обучения и воспитания; </w:t>
      </w:r>
    </w:p>
    <w:p w:rsidR="007C612A" w:rsidRPr="007C612A" w:rsidRDefault="007C612A" w:rsidP="005305DF">
      <w:pPr>
        <w:numPr>
          <w:ilvl w:val="2"/>
          <w:numId w:val="9"/>
        </w:numPr>
        <w:tabs>
          <w:tab w:val="left" w:pos="649"/>
        </w:tabs>
        <w:spacing w:line="274" w:lineRule="exact"/>
        <w:jc w:val="both"/>
        <w:rPr>
          <w:rFonts w:ascii="Times New Roman" w:hAnsi="Times New Roman" w:cs="Times New Roman"/>
          <w:color w:val="auto"/>
        </w:rPr>
      </w:pPr>
      <w:r w:rsidRPr="007C612A">
        <w:rPr>
          <w:rFonts w:ascii="Times New Roman" w:hAnsi="Times New Roman" w:cs="Times New Roman"/>
        </w:rPr>
        <w:t>эффективное использование интерактивного оборудования в учебном процессе. 6.4. Оплата дополнительных работ по внедрению современных, в том числе информационных технологий, производится после аттестации уровня профессиональной подготовки педагогического работника. Нормирование и учет дополнительных работ по внедрению современных, в том числе информационных технологий в образовательную практику осуществляет заведующий Учреждением.</w:t>
      </w:r>
    </w:p>
    <w:p w:rsidR="007C612A" w:rsidRPr="007C612A" w:rsidRDefault="007C612A" w:rsidP="007C612A">
      <w:pPr>
        <w:numPr>
          <w:ilvl w:val="0"/>
          <w:numId w:val="7"/>
        </w:numPr>
        <w:spacing w:line="269" w:lineRule="exact"/>
        <w:jc w:val="both"/>
        <w:rPr>
          <w:rFonts w:ascii="Times New Roman" w:hAnsi="Times New Roman" w:cs="Times New Roman"/>
          <w:color w:val="auto"/>
        </w:rPr>
      </w:pPr>
      <w:r w:rsidRPr="007C612A">
        <w:rPr>
          <w:rFonts w:ascii="Times New Roman" w:hAnsi="Times New Roman" w:cs="Times New Roman"/>
        </w:rPr>
        <w:t>Дополнительные работы по обеспечению индивидуализации и вариативности образовательного процесса в работе с одаренными детьми нормируются в каждом конкретном случае в плане индивидуального сопровождения одаренного воспитанника. Учет этой работы также ведется заведующим Учреждением.</w:t>
      </w:r>
    </w:p>
    <w:p w:rsidR="007C612A" w:rsidRPr="007C612A" w:rsidRDefault="007C612A" w:rsidP="007C612A">
      <w:pPr>
        <w:spacing w:line="269" w:lineRule="exact"/>
        <w:ind w:left="709"/>
        <w:jc w:val="both"/>
        <w:rPr>
          <w:rFonts w:ascii="Times New Roman" w:hAnsi="Times New Roman" w:cs="Times New Roman"/>
          <w:color w:val="auto"/>
        </w:rPr>
      </w:pPr>
    </w:p>
    <w:p w:rsidR="007C612A" w:rsidRPr="007C612A" w:rsidRDefault="007C612A" w:rsidP="005305DF">
      <w:pPr>
        <w:keepNext/>
        <w:keepLines/>
        <w:numPr>
          <w:ilvl w:val="0"/>
          <w:numId w:val="9"/>
        </w:numPr>
        <w:tabs>
          <w:tab w:val="left" w:pos="298"/>
        </w:tabs>
        <w:spacing w:after="330" w:line="240" w:lineRule="exact"/>
        <w:jc w:val="center"/>
        <w:outlineLvl w:val="0"/>
        <w:rPr>
          <w:rFonts w:ascii="Times New Roman" w:hAnsi="Times New Roman" w:cs="Times New Roman"/>
          <w:b/>
          <w:bCs/>
          <w:color w:val="auto"/>
        </w:rPr>
      </w:pPr>
      <w:bookmarkStart w:id="6" w:name="bookmark6"/>
      <w:r w:rsidRPr="007C612A">
        <w:rPr>
          <w:rFonts w:ascii="Times New Roman" w:hAnsi="Times New Roman" w:cs="Times New Roman"/>
          <w:b/>
          <w:bCs/>
        </w:rPr>
        <w:t>Ответственность педагогических работников</w:t>
      </w:r>
      <w:bookmarkEnd w:id="6"/>
    </w:p>
    <w:p w:rsidR="007C612A" w:rsidRPr="007C612A" w:rsidRDefault="007C612A" w:rsidP="007C612A">
      <w:pPr>
        <w:keepNext/>
        <w:keepLines/>
        <w:tabs>
          <w:tab w:val="left" w:pos="298"/>
        </w:tabs>
        <w:spacing w:after="330" w:line="240" w:lineRule="exact"/>
        <w:jc w:val="both"/>
        <w:outlineLvl w:val="0"/>
        <w:rPr>
          <w:rFonts w:ascii="Times New Roman" w:hAnsi="Times New Roman" w:cs="Times New Roman"/>
          <w:bCs/>
          <w:color w:val="auto"/>
        </w:rPr>
      </w:pPr>
      <w:r w:rsidRPr="007C612A">
        <w:rPr>
          <w:rFonts w:ascii="Times New Roman" w:hAnsi="Times New Roman" w:cs="Times New Roman"/>
          <w:bCs/>
        </w:rPr>
        <w:t>7.1. Педагогические работники несут ответственность за неисполнение или ненадлежащее исполнение возложенных на них обязанностей в порядке и в случаях, которые установлены федеральными законами. Неисполнение или ненадлежащее исполнение педагогическими работниками обязанностей, предусмотренных пунктом 2 и 4 настоящего положения, учитывается при прохождении ими аттестации.</w:t>
      </w:r>
    </w:p>
    <w:p w:rsidR="007C612A" w:rsidRDefault="007C612A" w:rsidP="007C612A"/>
    <w:sectPr w:rsidR="007C612A">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834EE23E"/>
    <w:lvl w:ilvl="0">
      <w:start w:val="1"/>
      <w:numFmt w:val="decimal"/>
      <w:lvlText w:val="%1."/>
      <w:lvlJc w:val="left"/>
      <w:rPr>
        <w:rFonts w:ascii="Times New Roman" w:eastAsiaTheme="minorHAnsi" w:hAnsi="Times New Roman" w:cs="Times New Roman"/>
        <w:b/>
        <w:bCs/>
        <w:i w:val="0"/>
        <w:iCs w:val="0"/>
        <w:smallCaps w:val="0"/>
        <w:strike w:val="0"/>
        <w:color w:val="000000"/>
        <w:spacing w:val="0"/>
        <w:w w:val="100"/>
        <w:position w:val="0"/>
        <w:sz w:val="24"/>
        <w:szCs w:val="24"/>
        <w:u w:val="none"/>
      </w:rPr>
    </w:lvl>
    <w:lvl w:ilvl="1">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2">
      <w:start w:val="1"/>
      <w:numFmt w:val="decimal"/>
      <w:lvlText w:val="%1.%2.%3."/>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3">
      <w:start w:val="1"/>
      <w:numFmt w:val="decimal"/>
      <w:lvlText w:val="%1.%2.%3."/>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4">
      <w:start w:val="1"/>
      <w:numFmt w:val="decimal"/>
      <w:lvlText w:val="%1.%2.%3."/>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5">
      <w:start w:val="1"/>
      <w:numFmt w:val="decimal"/>
      <w:lvlText w:val="%1.%2.%3."/>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6">
      <w:start w:val="1"/>
      <w:numFmt w:val="decimal"/>
      <w:lvlText w:val="%1.%2.%3."/>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7">
      <w:start w:val="1"/>
      <w:numFmt w:val="decimal"/>
      <w:lvlText w:val="%1.%2.%3."/>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8">
      <w:start w:val="1"/>
      <w:numFmt w:val="decimal"/>
      <w:lvlText w:val="%1.%2.%3."/>
      <w:lvlJc w:val="left"/>
      <w:rPr>
        <w:rFonts w:ascii="Times New Roman" w:hAnsi="Times New Roman" w:cs="Times New Roman"/>
        <w:b w:val="0"/>
        <w:bCs w:val="0"/>
        <w:i w:val="0"/>
        <w:iCs w:val="0"/>
        <w:smallCaps w:val="0"/>
        <w:strike w:val="0"/>
        <w:color w:val="000000"/>
        <w:spacing w:val="0"/>
        <w:w w:val="100"/>
        <w:position w:val="0"/>
        <w:sz w:val="24"/>
        <w:szCs w:val="24"/>
        <w:u w:val="none"/>
      </w:rPr>
    </w:lvl>
  </w:abstractNum>
  <w:abstractNum w:abstractNumId="1">
    <w:nsid w:val="00000003"/>
    <w:multiLevelType w:val="multilevel"/>
    <w:tmpl w:val="00000002"/>
    <w:lvl w:ilvl="0">
      <w:start w:val="1"/>
      <w:numFmt w:val="bullet"/>
      <w:lvlText w:val="-"/>
      <w:lvlJc w:val="left"/>
      <w:rPr>
        <w:rFonts w:ascii="Times New Roman" w:hAnsi="Times New Roman"/>
        <w:b w:val="0"/>
        <w:i w:val="0"/>
        <w:smallCaps w:val="0"/>
        <w:strike w:val="0"/>
        <w:color w:val="000000"/>
        <w:spacing w:val="0"/>
        <w:w w:val="100"/>
        <w:position w:val="0"/>
        <w:sz w:val="24"/>
        <w:u w:val="none"/>
      </w:rPr>
    </w:lvl>
    <w:lvl w:ilvl="1">
      <w:start w:val="1"/>
      <w:numFmt w:val="bullet"/>
      <w:lvlText w:val="-"/>
      <w:lvlJc w:val="left"/>
      <w:rPr>
        <w:rFonts w:ascii="Times New Roman" w:hAnsi="Times New Roman"/>
        <w:b w:val="0"/>
        <w:i w:val="0"/>
        <w:smallCaps w:val="0"/>
        <w:strike w:val="0"/>
        <w:color w:val="000000"/>
        <w:spacing w:val="0"/>
        <w:w w:val="100"/>
        <w:position w:val="0"/>
        <w:sz w:val="24"/>
        <w:u w:val="none"/>
      </w:rPr>
    </w:lvl>
    <w:lvl w:ilvl="2">
      <w:start w:val="1"/>
      <w:numFmt w:val="bullet"/>
      <w:lvlText w:val="-"/>
      <w:lvlJc w:val="left"/>
      <w:rPr>
        <w:rFonts w:ascii="Times New Roman" w:hAnsi="Times New Roman"/>
        <w:b w:val="0"/>
        <w:i w:val="0"/>
        <w:smallCaps w:val="0"/>
        <w:strike w:val="0"/>
        <w:color w:val="000000"/>
        <w:spacing w:val="0"/>
        <w:w w:val="100"/>
        <w:position w:val="0"/>
        <w:sz w:val="24"/>
        <w:u w:val="none"/>
      </w:rPr>
    </w:lvl>
    <w:lvl w:ilvl="3">
      <w:start w:val="1"/>
      <w:numFmt w:val="bullet"/>
      <w:lvlText w:val="-"/>
      <w:lvlJc w:val="left"/>
      <w:rPr>
        <w:rFonts w:ascii="Times New Roman" w:hAnsi="Times New Roman"/>
        <w:b w:val="0"/>
        <w:i w:val="0"/>
        <w:smallCaps w:val="0"/>
        <w:strike w:val="0"/>
        <w:color w:val="000000"/>
        <w:spacing w:val="0"/>
        <w:w w:val="100"/>
        <w:position w:val="0"/>
        <w:sz w:val="24"/>
        <w:u w:val="none"/>
      </w:rPr>
    </w:lvl>
    <w:lvl w:ilvl="4">
      <w:start w:val="1"/>
      <w:numFmt w:val="bullet"/>
      <w:lvlText w:val="-"/>
      <w:lvlJc w:val="left"/>
      <w:rPr>
        <w:rFonts w:ascii="Times New Roman" w:hAnsi="Times New Roman"/>
        <w:b w:val="0"/>
        <w:i w:val="0"/>
        <w:smallCaps w:val="0"/>
        <w:strike w:val="0"/>
        <w:color w:val="000000"/>
        <w:spacing w:val="0"/>
        <w:w w:val="100"/>
        <w:position w:val="0"/>
        <w:sz w:val="24"/>
        <w:u w:val="none"/>
      </w:rPr>
    </w:lvl>
    <w:lvl w:ilvl="5">
      <w:start w:val="1"/>
      <w:numFmt w:val="bullet"/>
      <w:lvlText w:val="-"/>
      <w:lvlJc w:val="left"/>
      <w:rPr>
        <w:rFonts w:ascii="Times New Roman" w:hAnsi="Times New Roman"/>
        <w:b w:val="0"/>
        <w:i w:val="0"/>
        <w:smallCaps w:val="0"/>
        <w:strike w:val="0"/>
        <w:color w:val="000000"/>
        <w:spacing w:val="0"/>
        <w:w w:val="100"/>
        <w:position w:val="0"/>
        <w:sz w:val="24"/>
        <w:u w:val="none"/>
      </w:rPr>
    </w:lvl>
    <w:lvl w:ilvl="6">
      <w:start w:val="1"/>
      <w:numFmt w:val="bullet"/>
      <w:lvlText w:val="-"/>
      <w:lvlJc w:val="left"/>
      <w:rPr>
        <w:rFonts w:ascii="Times New Roman" w:hAnsi="Times New Roman"/>
        <w:b w:val="0"/>
        <w:i w:val="0"/>
        <w:smallCaps w:val="0"/>
        <w:strike w:val="0"/>
        <w:color w:val="000000"/>
        <w:spacing w:val="0"/>
        <w:w w:val="100"/>
        <w:position w:val="0"/>
        <w:sz w:val="24"/>
        <w:u w:val="none"/>
      </w:rPr>
    </w:lvl>
    <w:lvl w:ilvl="7">
      <w:start w:val="1"/>
      <w:numFmt w:val="bullet"/>
      <w:lvlText w:val="-"/>
      <w:lvlJc w:val="left"/>
      <w:rPr>
        <w:rFonts w:ascii="Times New Roman" w:hAnsi="Times New Roman"/>
        <w:b w:val="0"/>
        <w:i w:val="0"/>
        <w:smallCaps w:val="0"/>
        <w:strike w:val="0"/>
        <w:color w:val="000000"/>
        <w:spacing w:val="0"/>
        <w:w w:val="100"/>
        <w:position w:val="0"/>
        <w:sz w:val="24"/>
        <w:u w:val="none"/>
      </w:rPr>
    </w:lvl>
    <w:lvl w:ilvl="8">
      <w:start w:val="1"/>
      <w:numFmt w:val="bullet"/>
      <w:lvlText w:val="-"/>
      <w:lvlJc w:val="left"/>
      <w:rPr>
        <w:rFonts w:ascii="Times New Roman" w:hAnsi="Times New Roman"/>
        <w:b w:val="0"/>
        <w:i w:val="0"/>
        <w:smallCaps w:val="0"/>
        <w:strike w:val="0"/>
        <w:color w:val="000000"/>
        <w:spacing w:val="0"/>
        <w:w w:val="100"/>
        <w:position w:val="0"/>
        <w:sz w:val="24"/>
        <w:u w:val="none"/>
      </w:rPr>
    </w:lvl>
  </w:abstractNum>
  <w:abstractNum w:abstractNumId="2">
    <w:nsid w:val="00000005"/>
    <w:multiLevelType w:val="multilevel"/>
    <w:tmpl w:val="00000004"/>
    <w:lvl w:ilvl="0">
      <w:start w:val="2"/>
      <w:numFmt w:val="decimal"/>
      <w:lvlText w:val="2.%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1">
      <w:start w:val="2"/>
      <w:numFmt w:val="decimal"/>
      <w:lvlText w:val="2.%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2">
      <w:start w:val="2"/>
      <w:numFmt w:val="decimal"/>
      <w:lvlText w:val="2.%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3">
      <w:start w:val="2"/>
      <w:numFmt w:val="decimal"/>
      <w:lvlText w:val="2.%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4">
      <w:start w:val="2"/>
      <w:numFmt w:val="decimal"/>
      <w:lvlText w:val="2.%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5">
      <w:start w:val="2"/>
      <w:numFmt w:val="decimal"/>
      <w:lvlText w:val="2.%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6">
      <w:start w:val="2"/>
      <w:numFmt w:val="decimal"/>
      <w:lvlText w:val="2.%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7">
      <w:start w:val="2"/>
      <w:numFmt w:val="decimal"/>
      <w:lvlText w:val="2.%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8">
      <w:start w:val="2"/>
      <w:numFmt w:val="decimal"/>
      <w:lvlText w:val="2.%1."/>
      <w:lvlJc w:val="left"/>
      <w:rPr>
        <w:rFonts w:ascii="Times New Roman" w:hAnsi="Times New Roman" w:cs="Times New Roman"/>
        <w:b w:val="0"/>
        <w:bCs w:val="0"/>
        <w:i w:val="0"/>
        <w:iCs w:val="0"/>
        <w:smallCaps w:val="0"/>
        <w:strike w:val="0"/>
        <w:color w:val="000000"/>
        <w:spacing w:val="0"/>
        <w:w w:val="100"/>
        <w:position w:val="0"/>
        <w:sz w:val="24"/>
        <w:szCs w:val="24"/>
        <w:u w:val="none"/>
      </w:rPr>
    </w:lvl>
  </w:abstractNum>
  <w:abstractNum w:abstractNumId="3">
    <w:nsid w:val="00000009"/>
    <w:multiLevelType w:val="multilevel"/>
    <w:tmpl w:val="00000008"/>
    <w:lvl w:ilvl="0">
      <w:start w:val="3"/>
      <w:numFmt w:val="decimal"/>
      <w:lvlText w:val="2.9.%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1">
      <w:start w:val="3"/>
      <w:numFmt w:val="decimal"/>
      <w:lvlText w:val="2.9.%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2">
      <w:start w:val="3"/>
      <w:numFmt w:val="decimal"/>
      <w:lvlText w:val="2.9.%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3">
      <w:start w:val="3"/>
      <w:numFmt w:val="decimal"/>
      <w:lvlText w:val="2.9.%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4">
      <w:start w:val="3"/>
      <w:numFmt w:val="decimal"/>
      <w:lvlText w:val="2.9.%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5">
      <w:start w:val="3"/>
      <w:numFmt w:val="decimal"/>
      <w:lvlText w:val="2.9.%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6">
      <w:start w:val="3"/>
      <w:numFmt w:val="decimal"/>
      <w:lvlText w:val="2.9.%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7">
      <w:start w:val="3"/>
      <w:numFmt w:val="decimal"/>
      <w:lvlText w:val="2.9.%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8">
      <w:start w:val="3"/>
      <w:numFmt w:val="decimal"/>
      <w:lvlText w:val="2.9.%1."/>
      <w:lvlJc w:val="left"/>
      <w:rPr>
        <w:rFonts w:ascii="Times New Roman" w:hAnsi="Times New Roman" w:cs="Times New Roman"/>
        <w:b w:val="0"/>
        <w:bCs w:val="0"/>
        <w:i w:val="0"/>
        <w:iCs w:val="0"/>
        <w:smallCaps w:val="0"/>
        <w:strike w:val="0"/>
        <w:color w:val="000000"/>
        <w:spacing w:val="0"/>
        <w:w w:val="100"/>
        <w:position w:val="0"/>
        <w:sz w:val="24"/>
        <w:szCs w:val="24"/>
        <w:u w:val="none"/>
      </w:rPr>
    </w:lvl>
  </w:abstractNum>
  <w:abstractNum w:abstractNumId="4">
    <w:nsid w:val="0000000B"/>
    <w:multiLevelType w:val="multilevel"/>
    <w:tmpl w:val="0000000A"/>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abstractNum>
  <w:abstractNum w:abstractNumId="5">
    <w:nsid w:val="0000000D"/>
    <w:multiLevelType w:val="multilevel"/>
    <w:tmpl w:val="0000000C"/>
    <w:lvl w:ilvl="0">
      <w:start w:val="4"/>
      <w:numFmt w:val="decimal"/>
      <w:lvlText w:val="6.1.%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1">
      <w:start w:val="4"/>
      <w:numFmt w:val="decimal"/>
      <w:lvlText w:val="6.1.%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2">
      <w:start w:val="4"/>
      <w:numFmt w:val="decimal"/>
      <w:lvlText w:val="6.1.%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3">
      <w:start w:val="4"/>
      <w:numFmt w:val="decimal"/>
      <w:lvlText w:val="6.1.%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4">
      <w:start w:val="4"/>
      <w:numFmt w:val="decimal"/>
      <w:lvlText w:val="6.1.%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5">
      <w:start w:val="4"/>
      <w:numFmt w:val="decimal"/>
      <w:lvlText w:val="6.1.%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6">
      <w:start w:val="4"/>
      <w:numFmt w:val="decimal"/>
      <w:lvlText w:val="6.1.%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7">
      <w:start w:val="4"/>
      <w:numFmt w:val="decimal"/>
      <w:lvlText w:val="6.1.%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8">
      <w:start w:val="4"/>
      <w:numFmt w:val="decimal"/>
      <w:lvlText w:val="6.1.%1."/>
      <w:lvlJc w:val="left"/>
      <w:rPr>
        <w:rFonts w:ascii="Times New Roman" w:hAnsi="Times New Roman" w:cs="Times New Roman"/>
        <w:b w:val="0"/>
        <w:bCs w:val="0"/>
        <w:i w:val="0"/>
        <w:iCs w:val="0"/>
        <w:smallCaps w:val="0"/>
        <w:strike w:val="0"/>
        <w:color w:val="000000"/>
        <w:spacing w:val="0"/>
        <w:w w:val="100"/>
        <w:position w:val="0"/>
        <w:sz w:val="24"/>
        <w:szCs w:val="24"/>
        <w:u w:val="none"/>
      </w:rPr>
    </w:lvl>
  </w:abstractNum>
  <w:abstractNum w:abstractNumId="6">
    <w:nsid w:val="0000000F"/>
    <w:multiLevelType w:val="multilevel"/>
    <w:tmpl w:val="0000000E"/>
    <w:lvl w:ilvl="0">
      <w:start w:val="5"/>
      <w:numFmt w:val="decimal"/>
      <w:lvlText w:val="6.%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1">
      <w:start w:val="5"/>
      <w:numFmt w:val="decimal"/>
      <w:lvlText w:val="6.%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2">
      <w:start w:val="5"/>
      <w:numFmt w:val="decimal"/>
      <w:lvlText w:val="6.%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3">
      <w:start w:val="5"/>
      <w:numFmt w:val="decimal"/>
      <w:lvlText w:val="6.%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4">
      <w:start w:val="5"/>
      <w:numFmt w:val="decimal"/>
      <w:lvlText w:val="6.%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5">
      <w:start w:val="5"/>
      <w:numFmt w:val="decimal"/>
      <w:lvlText w:val="6.%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6">
      <w:start w:val="5"/>
      <w:numFmt w:val="decimal"/>
      <w:lvlText w:val="6.%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7">
      <w:start w:val="5"/>
      <w:numFmt w:val="decimal"/>
      <w:lvlText w:val="6.%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8">
      <w:start w:val="5"/>
      <w:numFmt w:val="decimal"/>
      <w:lvlText w:val="6.%1."/>
      <w:lvlJc w:val="left"/>
      <w:rPr>
        <w:rFonts w:ascii="Times New Roman" w:hAnsi="Times New Roman" w:cs="Times New Roman"/>
        <w:b w:val="0"/>
        <w:bCs w:val="0"/>
        <w:i w:val="0"/>
        <w:iCs w:val="0"/>
        <w:smallCaps w:val="0"/>
        <w:strike w:val="0"/>
        <w:color w:val="000000"/>
        <w:spacing w:val="0"/>
        <w:w w:val="100"/>
        <w:position w:val="0"/>
        <w:sz w:val="24"/>
        <w:szCs w:val="24"/>
        <w:u w:val="none"/>
      </w:rPr>
    </w:lvl>
  </w:abstractNum>
  <w:abstractNum w:abstractNumId="7">
    <w:nsid w:val="40EF4F5E"/>
    <w:multiLevelType w:val="multilevel"/>
    <w:tmpl w:val="18FE13F6"/>
    <w:lvl w:ilvl="0">
      <w:start w:val="2"/>
      <w:numFmt w:val="decimal"/>
      <w:lvlText w:val="%1."/>
      <w:lvlJc w:val="left"/>
      <w:pPr>
        <w:ind w:left="360" w:hanging="360"/>
      </w:pPr>
      <w:rPr>
        <w:rFonts w:hint="default"/>
        <w:color w:val="000000"/>
      </w:rPr>
    </w:lvl>
    <w:lvl w:ilvl="1">
      <w:start w:val="1"/>
      <w:numFmt w:val="decimal"/>
      <w:lvlText w:val="%1.%2."/>
      <w:lvlJc w:val="left"/>
      <w:pPr>
        <w:ind w:left="1069" w:hanging="360"/>
      </w:pPr>
      <w:rPr>
        <w:rFonts w:hint="default"/>
        <w:color w:val="000000"/>
      </w:rPr>
    </w:lvl>
    <w:lvl w:ilvl="2">
      <w:start w:val="1"/>
      <w:numFmt w:val="decimal"/>
      <w:lvlText w:val="%1.%2.%3."/>
      <w:lvlJc w:val="left"/>
      <w:pPr>
        <w:ind w:left="2138" w:hanging="720"/>
      </w:pPr>
      <w:rPr>
        <w:rFonts w:hint="default"/>
        <w:color w:val="000000"/>
      </w:rPr>
    </w:lvl>
    <w:lvl w:ilvl="3">
      <w:start w:val="1"/>
      <w:numFmt w:val="decimal"/>
      <w:lvlText w:val="%1.%2.%3.%4."/>
      <w:lvlJc w:val="left"/>
      <w:pPr>
        <w:ind w:left="2847" w:hanging="720"/>
      </w:pPr>
      <w:rPr>
        <w:rFonts w:hint="default"/>
        <w:color w:val="000000"/>
      </w:rPr>
    </w:lvl>
    <w:lvl w:ilvl="4">
      <w:start w:val="1"/>
      <w:numFmt w:val="decimal"/>
      <w:lvlText w:val="%1.%2.%3.%4.%5."/>
      <w:lvlJc w:val="left"/>
      <w:pPr>
        <w:ind w:left="3916" w:hanging="1080"/>
      </w:pPr>
      <w:rPr>
        <w:rFonts w:hint="default"/>
        <w:color w:val="000000"/>
      </w:rPr>
    </w:lvl>
    <w:lvl w:ilvl="5">
      <w:start w:val="1"/>
      <w:numFmt w:val="decimal"/>
      <w:lvlText w:val="%1.%2.%3.%4.%5.%6."/>
      <w:lvlJc w:val="left"/>
      <w:pPr>
        <w:ind w:left="4625" w:hanging="1080"/>
      </w:pPr>
      <w:rPr>
        <w:rFonts w:hint="default"/>
        <w:color w:val="000000"/>
      </w:rPr>
    </w:lvl>
    <w:lvl w:ilvl="6">
      <w:start w:val="1"/>
      <w:numFmt w:val="decimal"/>
      <w:lvlText w:val="%1.%2.%3.%4.%5.%6.%7."/>
      <w:lvlJc w:val="left"/>
      <w:pPr>
        <w:ind w:left="5694" w:hanging="1440"/>
      </w:pPr>
      <w:rPr>
        <w:rFonts w:hint="default"/>
        <w:color w:val="000000"/>
      </w:rPr>
    </w:lvl>
    <w:lvl w:ilvl="7">
      <w:start w:val="1"/>
      <w:numFmt w:val="decimal"/>
      <w:lvlText w:val="%1.%2.%3.%4.%5.%6.%7.%8."/>
      <w:lvlJc w:val="left"/>
      <w:pPr>
        <w:ind w:left="6403" w:hanging="1440"/>
      </w:pPr>
      <w:rPr>
        <w:rFonts w:hint="default"/>
        <w:color w:val="000000"/>
      </w:rPr>
    </w:lvl>
    <w:lvl w:ilvl="8">
      <w:start w:val="1"/>
      <w:numFmt w:val="decimal"/>
      <w:lvlText w:val="%1.%2.%3.%4.%5.%6.%7.%8.%9."/>
      <w:lvlJc w:val="left"/>
      <w:pPr>
        <w:ind w:left="7472" w:hanging="1800"/>
      </w:pPr>
      <w:rPr>
        <w:rFonts w:hint="default"/>
        <w:color w:val="000000"/>
      </w:rPr>
    </w:lvl>
  </w:abstractNum>
  <w:abstractNum w:abstractNumId="8">
    <w:nsid w:val="44AF2469"/>
    <w:multiLevelType w:val="multilevel"/>
    <w:tmpl w:val="F162D2AA"/>
    <w:lvl w:ilvl="0">
      <w:start w:val="1"/>
      <w:numFmt w:val="decimal"/>
      <w:lvlText w:val="%1."/>
      <w:lvlJc w:val="left"/>
      <w:pPr>
        <w:ind w:left="360" w:hanging="360"/>
      </w:pPr>
      <w:rPr>
        <w:rFonts w:hint="default"/>
        <w:color w:val="000000"/>
      </w:rPr>
    </w:lvl>
    <w:lvl w:ilvl="1">
      <w:start w:val="7"/>
      <w:numFmt w:val="decimal"/>
      <w:lvlText w:val="%1.%2."/>
      <w:lvlJc w:val="left"/>
      <w:pPr>
        <w:ind w:left="1211" w:hanging="360"/>
      </w:pPr>
      <w:rPr>
        <w:rFonts w:hint="default"/>
        <w:color w:val="000000"/>
      </w:rPr>
    </w:lvl>
    <w:lvl w:ilvl="2">
      <w:start w:val="1"/>
      <w:numFmt w:val="decimal"/>
      <w:lvlText w:val="%1.%2.%3."/>
      <w:lvlJc w:val="left"/>
      <w:pPr>
        <w:ind w:left="2138" w:hanging="720"/>
      </w:pPr>
      <w:rPr>
        <w:rFonts w:hint="default"/>
        <w:color w:val="000000"/>
      </w:rPr>
    </w:lvl>
    <w:lvl w:ilvl="3">
      <w:start w:val="1"/>
      <w:numFmt w:val="decimal"/>
      <w:lvlText w:val="%1.%2.%3.%4."/>
      <w:lvlJc w:val="left"/>
      <w:pPr>
        <w:ind w:left="2847" w:hanging="720"/>
      </w:pPr>
      <w:rPr>
        <w:rFonts w:hint="default"/>
        <w:color w:val="000000"/>
      </w:rPr>
    </w:lvl>
    <w:lvl w:ilvl="4">
      <w:start w:val="1"/>
      <w:numFmt w:val="decimal"/>
      <w:lvlText w:val="%1.%2.%3.%4.%5."/>
      <w:lvlJc w:val="left"/>
      <w:pPr>
        <w:ind w:left="3916" w:hanging="1080"/>
      </w:pPr>
      <w:rPr>
        <w:rFonts w:hint="default"/>
        <w:color w:val="000000"/>
      </w:rPr>
    </w:lvl>
    <w:lvl w:ilvl="5">
      <w:start w:val="1"/>
      <w:numFmt w:val="decimal"/>
      <w:lvlText w:val="%1.%2.%3.%4.%5.%6."/>
      <w:lvlJc w:val="left"/>
      <w:pPr>
        <w:ind w:left="4625" w:hanging="1080"/>
      </w:pPr>
      <w:rPr>
        <w:rFonts w:hint="default"/>
        <w:color w:val="000000"/>
      </w:rPr>
    </w:lvl>
    <w:lvl w:ilvl="6">
      <w:start w:val="1"/>
      <w:numFmt w:val="decimal"/>
      <w:lvlText w:val="%1.%2.%3.%4.%5.%6.%7."/>
      <w:lvlJc w:val="left"/>
      <w:pPr>
        <w:ind w:left="5694" w:hanging="1440"/>
      </w:pPr>
      <w:rPr>
        <w:rFonts w:hint="default"/>
        <w:color w:val="000000"/>
      </w:rPr>
    </w:lvl>
    <w:lvl w:ilvl="7">
      <w:start w:val="1"/>
      <w:numFmt w:val="decimal"/>
      <w:lvlText w:val="%1.%2.%3.%4.%5.%6.%7.%8."/>
      <w:lvlJc w:val="left"/>
      <w:pPr>
        <w:ind w:left="6403" w:hanging="1440"/>
      </w:pPr>
      <w:rPr>
        <w:rFonts w:hint="default"/>
        <w:color w:val="000000"/>
      </w:rPr>
    </w:lvl>
    <w:lvl w:ilvl="8">
      <w:start w:val="1"/>
      <w:numFmt w:val="decimal"/>
      <w:lvlText w:val="%1.%2.%3.%4.%5.%6.%7.%8.%9."/>
      <w:lvlJc w:val="left"/>
      <w:pPr>
        <w:ind w:left="7472" w:hanging="1800"/>
      </w:pPr>
      <w:rPr>
        <w:rFonts w:hint="default"/>
        <w:color w:val="000000"/>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8"/>
  </w:num>
  <w:num w:numId="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C612A"/>
    <w:rsid w:val="005305DF"/>
    <w:rsid w:val="007C612A"/>
    <w:rsid w:val="009B584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C612A"/>
    <w:pPr>
      <w:widowControl w:val="0"/>
      <w:spacing w:after="0" w:line="240" w:lineRule="auto"/>
    </w:pPr>
    <w:rPr>
      <w:rFonts w:ascii="Arial Unicode MS" w:eastAsia="Arial Unicode MS" w:hAnsi="Arial Unicode MS" w:cs="Arial Unicode MS"/>
      <w:color w:val="000000"/>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
    <w:name w:val="Основной текст (2)_"/>
    <w:link w:val="21"/>
    <w:uiPriority w:val="99"/>
    <w:locked/>
    <w:rsid w:val="007C612A"/>
    <w:rPr>
      <w:rFonts w:ascii="Times New Roman" w:hAnsi="Times New Roman" w:cs="Times New Roman"/>
      <w:shd w:val="clear" w:color="auto" w:fill="FFFFFF"/>
    </w:rPr>
  </w:style>
  <w:style w:type="character" w:customStyle="1" w:styleId="1">
    <w:name w:val="Заголовок №1_"/>
    <w:link w:val="11"/>
    <w:uiPriority w:val="99"/>
    <w:locked/>
    <w:rsid w:val="007C612A"/>
    <w:rPr>
      <w:rFonts w:ascii="Times New Roman" w:hAnsi="Times New Roman" w:cs="Times New Roman"/>
      <w:b/>
      <w:bCs/>
      <w:shd w:val="clear" w:color="auto" w:fill="FFFFFF"/>
    </w:rPr>
  </w:style>
  <w:style w:type="character" w:customStyle="1" w:styleId="20">
    <w:name w:val="Основной текст (2) + Полужирный"/>
    <w:uiPriority w:val="99"/>
    <w:rsid w:val="007C612A"/>
    <w:rPr>
      <w:rFonts w:ascii="Times New Roman" w:hAnsi="Times New Roman" w:cs="Times New Roman"/>
      <w:b/>
      <w:bCs/>
      <w:u w:val="none"/>
    </w:rPr>
  </w:style>
  <w:style w:type="paragraph" w:customStyle="1" w:styleId="21">
    <w:name w:val="Основной текст (2)1"/>
    <w:basedOn w:val="a"/>
    <w:link w:val="2"/>
    <w:uiPriority w:val="99"/>
    <w:rsid w:val="007C612A"/>
    <w:pPr>
      <w:shd w:val="clear" w:color="auto" w:fill="FFFFFF"/>
      <w:spacing w:line="274" w:lineRule="exact"/>
      <w:ind w:hanging="480"/>
      <w:jc w:val="center"/>
    </w:pPr>
    <w:rPr>
      <w:rFonts w:ascii="Times New Roman" w:eastAsiaTheme="minorHAnsi" w:hAnsi="Times New Roman" w:cs="Times New Roman"/>
      <w:color w:val="auto"/>
      <w:sz w:val="22"/>
      <w:szCs w:val="22"/>
      <w:lang w:eastAsia="en-US"/>
    </w:rPr>
  </w:style>
  <w:style w:type="paragraph" w:customStyle="1" w:styleId="11">
    <w:name w:val="Заголовок №11"/>
    <w:basedOn w:val="a"/>
    <w:link w:val="1"/>
    <w:uiPriority w:val="99"/>
    <w:rsid w:val="007C612A"/>
    <w:pPr>
      <w:shd w:val="clear" w:color="auto" w:fill="FFFFFF"/>
      <w:spacing w:after="360" w:line="240" w:lineRule="atLeast"/>
      <w:jc w:val="both"/>
      <w:outlineLvl w:val="0"/>
    </w:pPr>
    <w:rPr>
      <w:rFonts w:ascii="Times New Roman" w:eastAsiaTheme="minorHAnsi" w:hAnsi="Times New Roman" w:cs="Times New Roman"/>
      <w:b/>
      <w:bCs/>
      <w:color w:val="auto"/>
      <w:sz w:val="22"/>
      <w:szCs w:val="22"/>
      <w:lang w:eastAsia="en-US"/>
    </w:rPr>
  </w:style>
  <w:style w:type="character" w:customStyle="1" w:styleId="5Exact">
    <w:name w:val="Основной текст (5) Exact"/>
    <w:link w:val="5"/>
    <w:uiPriority w:val="99"/>
    <w:locked/>
    <w:rsid w:val="007C612A"/>
    <w:rPr>
      <w:rFonts w:ascii="Segoe UI" w:hAnsi="Segoe UI" w:cs="Segoe UI"/>
      <w:sz w:val="26"/>
      <w:szCs w:val="26"/>
      <w:shd w:val="clear" w:color="auto" w:fill="FFFFFF"/>
    </w:rPr>
  </w:style>
  <w:style w:type="character" w:customStyle="1" w:styleId="3">
    <w:name w:val="Основной текст (3)_"/>
    <w:link w:val="30"/>
    <w:uiPriority w:val="99"/>
    <w:locked/>
    <w:rsid w:val="007C612A"/>
    <w:rPr>
      <w:rFonts w:ascii="Times New Roman" w:hAnsi="Times New Roman" w:cs="Times New Roman"/>
      <w:b/>
      <w:bCs/>
      <w:sz w:val="28"/>
      <w:szCs w:val="28"/>
      <w:shd w:val="clear" w:color="auto" w:fill="FFFFFF"/>
    </w:rPr>
  </w:style>
  <w:style w:type="paragraph" w:customStyle="1" w:styleId="5">
    <w:name w:val="Основной текст (5)"/>
    <w:basedOn w:val="a"/>
    <w:link w:val="5Exact"/>
    <w:uiPriority w:val="99"/>
    <w:rsid w:val="007C612A"/>
    <w:pPr>
      <w:shd w:val="clear" w:color="auto" w:fill="FFFFFF"/>
      <w:spacing w:line="336" w:lineRule="exact"/>
    </w:pPr>
    <w:rPr>
      <w:rFonts w:ascii="Segoe UI" w:eastAsiaTheme="minorHAnsi" w:hAnsi="Segoe UI" w:cs="Segoe UI"/>
      <w:color w:val="auto"/>
      <w:sz w:val="26"/>
      <w:szCs w:val="26"/>
      <w:lang w:eastAsia="en-US"/>
    </w:rPr>
  </w:style>
  <w:style w:type="paragraph" w:customStyle="1" w:styleId="30">
    <w:name w:val="Основной текст (3)"/>
    <w:basedOn w:val="a"/>
    <w:link w:val="3"/>
    <w:uiPriority w:val="99"/>
    <w:rsid w:val="007C612A"/>
    <w:pPr>
      <w:shd w:val="clear" w:color="auto" w:fill="FFFFFF"/>
      <w:spacing w:before="1800" w:line="322" w:lineRule="exact"/>
      <w:jc w:val="center"/>
    </w:pPr>
    <w:rPr>
      <w:rFonts w:ascii="Times New Roman" w:eastAsiaTheme="minorHAnsi" w:hAnsi="Times New Roman" w:cs="Times New Roman"/>
      <w:b/>
      <w:bCs/>
      <w:color w:val="auto"/>
      <w:sz w:val="28"/>
      <w:szCs w:val="28"/>
      <w:lang w:eastAsia="en-US"/>
    </w:rPr>
  </w:style>
  <w:style w:type="character" w:customStyle="1" w:styleId="2Exact">
    <w:name w:val="Основной текст (2) Exact"/>
    <w:uiPriority w:val="99"/>
    <w:rsid w:val="007C612A"/>
    <w:rPr>
      <w:rFonts w:ascii="Times New Roman" w:hAnsi="Times New Roman" w:cs="Times New Roman" w:hint="default"/>
      <w:strike w:val="0"/>
      <w:dstrike w:val="0"/>
      <w:u w:val="none"/>
      <w:effect w:val="none"/>
    </w:rPr>
  </w:style>
  <w:style w:type="paragraph" w:styleId="a3">
    <w:name w:val="Balloon Text"/>
    <w:basedOn w:val="a"/>
    <w:link w:val="a4"/>
    <w:uiPriority w:val="99"/>
    <w:semiHidden/>
    <w:unhideWhenUsed/>
    <w:rsid w:val="005305DF"/>
    <w:rPr>
      <w:rFonts w:ascii="Tahoma" w:hAnsi="Tahoma" w:cs="Tahoma"/>
      <w:sz w:val="16"/>
      <w:szCs w:val="16"/>
    </w:rPr>
  </w:style>
  <w:style w:type="character" w:customStyle="1" w:styleId="a4">
    <w:name w:val="Текст выноски Знак"/>
    <w:basedOn w:val="a0"/>
    <w:link w:val="a3"/>
    <w:uiPriority w:val="99"/>
    <w:semiHidden/>
    <w:rsid w:val="005305DF"/>
    <w:rPr>
      <w:rFonts w:ascii="Tahoma" w:eastAsia="Arial Unicode MS" w:hAnsi="Tahoma" w:cs="Tahoma"/>
      <w:color w:val="000000"/>
      <w:sz w:val="16"/>
      <w:szCs w:val="1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C612A"/>
    <w:pPr>
      <w:widowControl w:val="0"/>
      <w:spacing w:after="0" w:line="240" w:lineRule="auto"/>
    </w:pPr>
    <w:rPr>
      <w:rFonts w:ascii="Arial Unicode MS" w:eastAsia="Arial Unicode MS" w:hAnsi="Arial Unicode MS" w:cs="Arial Unicode MS"/>
      <w:color w:val="000000"/>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
    <w:name w:val="Основной текст (2)_"/>
    <w:link w:val="21"/>
    <w:uiPriority w:val="99"/>
    <w:locked/>
    <w:rsid w:val="007C612A"/>
    <w:rPr>
      <w:rFonts w:ascii="Times New Roman" w:hAnsi="Times New Roman" w:cs="Times New Roman"/>
      <w:shd w:val="clear" w:color="auto" w:fill="FFFFFF"/>
    </w:rPr>
  </w:style>
  <w:style w:type="character" w:customStyle="1" w:styleId="1">
    <w:name w:val="Заголовок №1_"/>
    <w:link w:val="11"/>
    <w:uiPriority w:val="99"/>
    <w:locked/>
    <w:rsid w:val="007C612A"/>
    <w:rPr>
      <w:rFonts w:ascii="Times New Roman" w:hAnsi="Times New Roman" w:cs="Times New Roman"/>
      <w:b/>
      <w:bCs/>
      <w:shd w:val="clear" w:color="auto" w:fill="FFFFFF"/>
    </w:rPr>
  </w:style>
  <w:style w:type="character" w:customStyle="1" w:styleId="20">
    <w:name w:val="Основной текст (2) + Полужирный"/>
    <w:uiPriority w:val="99"/>
    <w:rsid w:val="007C612A"/>
    <w:rPr>
      <w:rFonts w:ascii="Times New Roman" w:hAnsi="Times New Roman" w:cs="Times New Roman"/>
      <w:b/>
      <w:bCs/>
      <w:u w:val="none"/>
    </w:rPr>
  </w:style>
  <w:style w:type="paragraph" w:customStyle="1" w:styleId="21">
    <w:name w:val="Основной текст (2)1"/>
    <w:basedOn w:val="a"/>
    <w:link w:val="2"/>
    <w:uiPriority w:val="99"/>
    <w:rsid w:val="007C612A"/>
    <w:pPr>
      <w:shd w:val="clear" w:color="auto" w:fill="FFFFFF"/>
      <w:spacing w:line="274" w:lineRule="exact"/>
      <w:ind w:hanging="480"/>
      <w:jc w:val="center"/>
    </w:pPr>
    <w:rPr>
      <w:rFonts w:ascii="Times New Roman" w:eastAsiaTheme="minorHAnsi" w:hAnsi="Times New Roman" w:cs="Times New Roman"/>
      <w:color w:val="auto"/>
      <w:sz w:val="22"/>
      <w:szCs w:val="22"/>
      <w:lang w:eastAsia="en-US"/>
    </w:rPr>
  </w:style>
  <w:style w:type="paragraph" w:customStyle="1" w:styleId="11">
    <w:name w:val="Заголовок №11"/>
    <w:basedOn w:val="a"/>
    <w:link w:val="1"/>
    <w:uiPriority w:val="99"/>
    <w:rsid w:val="007C612A"/>
    <w:pPr>
      <w:shd w:val="clear" w:color="auto" w:fill="FFFFFF"/>
      <w:spacing w:after="360" w:line="240" w:lineRule="atLeast"/>
      <w:jc w:val="both"/>
      <w:outlineLvl w:val="0"/>
    </w:pPr>
    <w:rPr>
      <w:rFonts w:ascii="Times New Roman" w:eastAsiaTheme="minorHAnsi" w:hAnsi="Times New Roman" w:cs="Times New Roman"/>
      <w:b/>
      <w:bCs/>
      <w:color w:val="auto"/>
      <w:sz w:val="22"/>
      <w:szCs w:val="22"/>
      <w:lang w:eastAsia="en-US"/>
    </w:rPr>
  </w:style>
  <w:style w:type="character" w:customStyle="1" w:styleId="5Exact">
    <w:name w:val="Основной текст (5) Exact"/>
    <w:link w:val="5"/>
    <w:uiPriority w:val="99"/>
    <w:locked/>
    <w:rsid w:val="007C612A"/>
    <w:rPr>
      <w:rFonts w:ascii="Segoe UI" w:hAnsi="Segoe UI" w:cs="Segoe UI"/>
      <w:sz w:val="26"/>
      <w:szCs w:val="26"/>
      <w:shd w:val="clear" w:color="auto" w:fill="FFFFFF"/>
    </w:rPr>
  </w:style>
  <w:style w:type="character" w:customStyle="1" w:styleId="3">
    <w:name w:val="Основной текст (3)_"/>
    <w:link w:val="30"/>
    <w:uiPriority w:val="99"/>
    <w:locked/>
    <w:rsid w:val="007C612A"/>
    <w:rPr>
      <w:rFonts w:ascii="Times New Roman" w:hAnsi="Times New Roman" w:cs="Times New Roman"/>
      <w:b/>
      <w:bCs/>
      <w:sz w:val="28"/>
      <w:szCs w:val="28"/>
      <w:shd w:val="clear" w:color="auto" w:fill="FFFFFF"/>
    </w:rPr>
  </w:style>
  <w:style w:type="paragraph" w:customStyle="1" w:styleId="5">
    <w:name w:val="Основной текст (5)"/>
    <w:basedOn w:val="a"/>
    <w:link w:val="5Exact"/>
    <w:uiPriority w:val="99"/>
    <w:rsid w:val="007C612A"/>
    <w:pPr>
      <w:shd w:val="clear" w:color="auto" w:fill="FFFFFF"/>
      <w:spacing w:line="336" w:lineRule="exact"/>
    </w:pPr>
    <w:rPr>
      <w:rFonts w:ascii="Segoe UI" w:eastAsiaTheme="minorHAnsi" w:hAnsi="Segoe UI" w:cs="Segoe UI"/>
      <w:color w:val="auto"/>
      <w:sz w:val="26"/>
      <w:szCs w:val="26"/>
      <w:lang w:eastAsia="en-US"/>
    </w:rPr>
  </w:style>
  <w:style w:type="paragraph" w:customStyle="1" w:styleId="30">
    <w:name w:val="Основной текст (3)"/>
    <w:basedOn w:val="a"/>
    <w:link w:val="3"/>
    <w:uiPriority w:val="99"/>
    <w:rsid w:val="007C612A"/>
    <w:pPr>
      <w:shd w:val="clear" w:color="auto" w:fill="FFFFFF"/>
      <w:spacing w:before="1800" w:line="322" w:lineRule="exact"/>
      <w:jc w:val="center"/>
    </w:pPr>
    <w:rPr>
      <w:rFonts w:ascii="Times New Roman" w:eastAsiaTheme="minorHAnsi" w:hAnsi="Times New Roman" w:cs="Times New Roman"/>
      <w:b/>
      <w:bCs/>
      <w:color w:val="auto"/>
      <w:sz w:val="28"/>
      <w:szCs w:val="28"/>
      <w:lang w:eastAsia="en-US"/>
    </w:rPr>
  </w:style>
  <w:style w:type="character" w:customStyle="1" w:styleId="2Exact">
    <w:name w:val="Основной текст (2) Exact"/>
    <w:uiPriority w:val="99"/>
    <w:rsid w:val="007C612A"/>
    <w:rPr>
      <w:rFonts w:ascii="Times New Roman" w:hAnsi="Times New Roman" w:cs="Times New Roman" w:hint="default"/>
      <w:strike w:val="0"/>
      <w:dstrike w:val="0"/>
      <w:u w:val="none"/>
      <w:effect w:val="none"/>
    </w:rPr>
  </w:style>
  <w:style w:type="paragraph" w:styleId="a3">
    <w:name w:val="Balloon Text"/>
    <w:basedOn w:val="a"/>
    <w:link w:val="a4"/>
    <w:uiPriority w:val="99"/>
    <w:semiHidden/>
    <w:unhideWhenUsed/>
    <w:rsid w:val="005305DF"/>
    <w:rPr>
      <w:rFonts w:ascii="Tahoma" w:hAnsi="Tahoma" w:cs="Tahoma"/>
      <w:sz w:val="16"/>
      <w:szCs w:val="16"/>
    </w:rPr>
  </w:style>
  <w:style w:type="character" w:customStyle="1" w:styleId="a4">
    <w:name w:val="Текст выноски Знак"/>
    <w:basedOn w:val="a0"/>
    <w:link w:val="a3"/>
    <w:uiPriority w:val="99"/>
    <w:semiHidden/>
    <w:rsid w:val="005305DF"/>
    <w:rPr>
      <w:rFonts w:ascii="Tahoma" w:eastAsia="Arial Unicode MS" w:hAnsi="Tahoma" w:cs="Tahoma"/>
      <w:color w:val="000000"/>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7</Pages>
  <Words>2701</Words>
  <Characters>15398</Characters>
  <Application>Microsoft Office Word</Application>
  <DocSecurity>0</DocSecurity>
  <Lines>128</Lines>
  <Paragraphs>36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18063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Беспаловы Беспаловы</dc:creator>
  <cp:lastModifiedBy>Беспаловы Беспаловы</cp:lastModifiedBy>
  <cp:revision>2</cp:revision>
  <dcterms:created xsi:type="dcterms:W3CDTF">2021-11-08T17:59:00Z</dcterms:created>
  <dcterms:modified xsi:type="dcterms:W3CDTF">2021-11-08T17:59:00Z</dcterms:modified>
</cp:coreProperties>
</file>